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114AA1D" w14:textId="77777777" w:rsidR="001F0067" w:rsidRPr="003515E6" w:rsidRDefault="00957321" w:rsidP="00773A22">
      <w:pPr>
        <w:pStyle w:val="Heading1"/>
      </w:pPr>
      <w:bookmarkStart w:id="0" w:name="_GoBack"/>
      <w:bookmarkEnd w:id="0"/>
      <w:r w:rsidRPr="003515E6">
        <w:t>ΚΑΥΣΩΝΕΣ</w:t>
      </w:r>
    </w:p>
    <w:p w14:paraId="70CEF8DE" w14:textId="77777777" w:rsidR="001F0067" w:rsidRDefault="001F0067" w:rsidP="00773A22"/>
    <w:p w14:paraId="4F2E50C9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03C39472" wp14:editId="01228FE4">
            <wp:extent cx="5303520" cy="360589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605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E1DD7" w14:textId="77777777" w:rsidR="001F0067" w:rsidRDefault="001F0067" w:rsidP="00773A22"/>
    <w:p w14:paraId="6A2B8D61" w14:textId="77777777" w:rsidR="001F0067" w:rsidRPr="003515E6" w:rsidRDefault="00957321" w:rsidP="00773A22">
      <w:r w:rsidRPr="003515E6">
        <w:t>Οι καύσωνες γίνονται ολοένα πιο συχνοί και έντονοι, θέτοντας σε κίνδυνο την ανθρώπινη υγεία και τη ζωή στις πόλεις.</w:t>
      </w:r>
    </w:p>
    <w:p w14:paraId="403B00AC" w14:textId="77777777" w:rsidR="001F0067" w:rsidRDefault="001F0067" w:rsidP="00773A22"/>
    <w:p w14:paraId="4C99D2B5" w14:textId="77777777" w:rsidR="003515E6" w:rsidRPr="003515E6" w:rsidRDefault="003515E6" w:rsidP="00773A22"/>
    <w:p w14:paraId="32959DA1" w14:textId="77777777" w:rsidR="001F0067" w:rsidRPr="003515E6" w:rsidRDefault="00957321" w:rsidP="00773A22">
      <w:pPr>
        <w:pStyle w:val="Heading4"/>
      </w:pPr>
      <w:r w:rsidRPr="003515E6">
        <w:t>Πηγή εικόνας: https://picryl.com/</w:t>
      </w:r>
    </w:p>
    <w:p w14:paraId="30CCE67B" w14:textId="77777777" w:rsidR="001F0067" w:rsidRPr="003515E6" w:rsidRDefault="00957321" w:rsidP="00773A22">
      <w:r w:rsidRPr="003515E6">
        <w:br w:type="page"/>
      </w:r>
    </w:p>
    <w:p w14:paraId="3FB2D0FA" w14:textId="77777777" w:rsidR="001F0067" w:rsidRDefault="00957321" w:rsidP="00773A22">
      <w:pPr>
        <w:pStyle w:val="Heading1"/>
      </w:pPr>
      <w:r>
        <w:lastRenderedPageBreak/>
        <w:t>ΠΛΗΜΜΥΡΕΣ</w:t>
      </w:r>
    </w:p>
    <w:p w14:paraId="4A07EDEC" w14:textId="77777777" w:rsidR="001F0067" w:rsidRDefault="001F0067" w:rsidP="00773A22"/>
    <w:p w14:paraId="2D3F4E2D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25F6D354" wp14:editId="56EB86B9">
            <wp:extent cx="4792717" cy="4221399"/>
            <wp:effectExtent l="0" t="0" r="8255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02354" cy="4229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6ED36" w14:textId="77777777" w:rsidR="001F0067" w:rsidRDefault="001F0067" w:rsidP="00773A22"/>
    <w:p w14:paraId="4EE71ACA" w14:textId="77777777" w:rsidR="001F0067" w:rsidRPr="003515E6" w:rsidRDefault="00957321" w:rsidP="00773A22">
      <w:r w:rsidRPr="003515E6">
        <w:t xml:space="preserve">Οι ακραίες βροχοπτώσεις οδηγούν σε πλημμύρες σε πόλεις και αγροτικές </w:t>
      </w:r>
      <w:r w:rsidRPr="003515E6">
        <w:t>περιοχές.</w:t>
      </w:r>
    </w:p>
    <w:p w14:paraId="12FBA010" w14:textId="77777777" w:rsidR="001F0067" w:rsidRPr="003515E6" w:rsidRDefault="001F0067" w:rsidP="00773A22"/>
    <w:p w14:paraId="5A382FC5" w14:textId="77777777" w:rsidR="001F0067" w:rsidRPr="003515E6" w:rsidRDefault="001F0067" w:rsidP="00773A22"/>
    <w:p w14:paraId="388D8DFB" w14:textId="77777777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t>/</w:t>
      </w:r>
    </w:p>
    <w:p w14:paraId="298CA1DD" w14:textId="77777777" w:rsidR="001F0067" w:rsidRPr="003515E6" w:rsidRDefault="00957321" w:rsidP="00773A22">
      <w:r w:rsidRPr="003515E6">
        <w:br w:type="page"/>
      </w:r>
    </w:p>
    <w:p w14:paraId="132A604C" w14:textId="77777777" w:rsidR="001F0067" w:rsidRPr="00773A22" w:rsidRDefault="00957321" w:rsidP="00773A22">
      <w:pPr>
        <w:pStyle w:val="Heading1"/>
        <w:rPr>
          <w:sz w:val="90"/>
          <w:szCs w:val="90"/>
        </w:rPr>
      </w:pPr>
      <w:r w:rsidRPr="00773A22">
        <w:rPr>
          <w:sz w:val="90"/>
          <w:szCs w:val="90"/>
        </w:rPr>
        <w:lastRenderedPageBreak/>
        <w:t>ΤΥΦΩΝΕΣ ΚΑΙ ΚΑΤΑΙΓΙΔΕΣ</w:t>
      </w:r>
    </w:p>
    <w:p w14:paraId="5BBD0240" w14:textId="77777777" w:rsidR="001F0067" w:rsidRDefault="001F0067" w:rsidP="00773A22"/>
    <w:p w14:paraId="7D0C2564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2DC4AFAB" wp14:editId="2C6CD3BA">
            <wp:extent cx="5186855" cy="3346705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96738" cy="3353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36CDB" w14:textId="77777777" w:rsidR="001F0067" w:rsidRDefault="001F0067" w:rsidP="00773A22"/>
    <w:p w14:paraId="5C73ED64" w14:textId="6EBE6D28" w:rsidR="001F0067" w:rsidRPr="003515E6" w:rsidRDefault="00957321" w:rsidP="00773A22">
      <w:r w:rsidRPr="003515E6">
        <w:t xml:space="preserve">Οι τυφώνες γίνονται ισχυρότεροι και πιο καταστροφικοί λόγω της αύξησης της θερμοκρασίας </w:t>
      </w:r>
      <w:r w:rsidR="00F26E0C">
        <w:t>του νερού των ωκεανών</w:t>
      </w:r>
      <w:r w:rsidRPr="003515E6">
        <w:t>.</w:t>
      </w:r>
    </w:p>
    <w:p w14:paraId="6666FB61" w14:textId="77777777" w:rsidR="001F0067" w:rsidRPr="003515E6" w:rsidRDefault="001F0067" w:rsidP="00773A22"/>
    <w:p w14:paraId="17C6A137" w14:textId="77777777" w:rsidR="001F0067" w:rsidRDefault="001F0067" w:rsidP="00773A22">
      <w:pPr>
        <w:jc w:val="both"/>
      </w:pPr>
    </w:p>
    <w:p w14:paraId="3C9A7AE0" w14:textId="77777777" w:rsidR="000623C8" w:rsidRPr="003515E6" w:rsidRDefault="000623C8" w:rsidP="00773A22">
      <w:pPr>
        <w:jc w:val="both"/>
      </w:pPr>
    </w:p>
    <w:p w14:paraId="7F11907D" w14:textId="0D68B008" w:rsidR="001F0067" w:rsidRPr="003515E6" w:rsidRDefault="00957321" w:rsidP="000623C8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t>/</w:t>
      </w:r>
      <w:r w:rsidRPr="003515E6">
        <w:br w:type="page"/>
      </w:r>
    </w:p>
    <w:p w14:paraId="5FE0FEF3" w14:textId="77777777" w:rsidR="001F0067" w:rsidRDefault="00957321" w:rsidP="00773A22">
      <w:pPr>
        <w:pStyle w:val="Heading1"/>
      </w:pPr>
      <w:r>
        <w:lastRenderedPageBreak/>
        <w:t>ΕΝΤΟΝΕΣ ΞΗΡΑΣΙΕΣ</w:t>
      </w:r>
    </w:p>
    <w:p w14:paraId="55A18DB6" w14:textId="77777777" w:rsidR="001F0067" w:rsidRDefault="001F0067" w:rsidP="00773A22"/>
    <w:p w14:paraId="31C66C5D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5FFAC68E" wp14:editId="32A027DA">
            <wp:extent cx="5303520" cy="363059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630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7FF2F" w14:textId="77777777" w:rsidR="001F0067" w:rsidRDefault="001F0067" w:rsidP="00773A22"/>
    <w:p w14:paraId="134567EC" w14:textId="77777777" w:rsidR="001F0067" w:rsidRPr="00F26E0C" w:rsidRDefault="00957321" w:rsidP="00773A22">
      <w:r w:rsidRPr="00F26E0C">
        <w:t>Η ξηρασία</w:t>
      </w:r>
      <w:r w:rsidRPr="00F26E0C">
        <w:t xml:space="preserve"> εμφανίζεται όταν οι βροχοπτώσεις είναι πολύ χαμηλότερες από τον μέσο όρο, μειώνοντας τα αποθέματα νερού και βλάπτοντας τα οικοσυστήματα.</w:t>
      </w:r>
    </w:p>
    <w:p w14:paraId="68B084E6" w14:textId="77777777" w:rsidR="001F0067" w:rsidRPr="003515E6" w:rsidRDefault="001F0067" w:rsidP="00773A22"/>
    <w:p w14:paraId="56E76649" w14:textId="77777777" w:rsidR="001F0067" w:rsidRPr="003515E6" w:rsidRDefault="001F0067" w:rsidP="00773A22"/>
    <w:p w14:paraId="29C0302D" w14:textId="66033FAA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t>/</w:t>
      </w:r>
      <w:r w:rsidRPr="003515E6">
        <w:br w:type="page"/>
      </w:r>
    </w:p>
    <w:p w14:paraId="5500EC25" w14:textId="1A6E8A40" w:rsidR="001F0067" w:rsidRPr="00F26E0C" w:rsidRDefault="00957321" w:rsidP="00773A22">
      <w:pPr>
        <w:pStyle w:val="Heading1"/>
        <w:rPr>
          <w:lang w:val="el-GR"/>
        </w:rPr>
      </w:pPr>
      <w:r>
        <w:lastRenderedPageBreak/>
        <w:t>ΑΝΟΔΟΣ ΤΗΣ ΣΤΑΘΜΗΣ ΤΗΣ ΘΑΛΑΣΣΑΣ</w:t>
      </w:r>
    </w:p>
    <w:p w14:paraId="1F701B70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4525B01C" wp14:editId="51E1FAD0">
            <wp:extent cx="5303520" cy="39715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97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962EB" w14:textId="77777777" w:rsidR="001F0067" w:rsidRDefault="001F0067" w:rsidP="00773A22"/>
    <w:p w14:paraId="70B492EE" w14:textId="53E4CDD3" w:rsidR="001F0067" w:rsidRPr="00773A22" w:rsidRDefault="00957321" w:rsidP="00773A22">
      <w:pPr>
        <w:rPr>
          <w:sz w:val="44"/>
          <w:szCs w:val="44"/>
        </w:rPr>
      </w:pPr>
      <w:r w:rsidRPr="00773A22">
        <w:rPr>
          <w:sz w:val="44"/>
          <w:szCs w:val="44"/>
        </w:rPr>
        <w:t xml:space="preserve">Η θερμική διαστολή του νερού και το λιώσιμο των παγετώνων, καθώς και των </w:t>
      </w:r>
      <w:r w:rsidR="00F26E0C" w:rsidRPr="00773A22">
        <w:rPr>
          <w:sz w:val="44"/>
          <w:szCs w:val="44"/>
        </w:rPr>
        <w:t>πάγων</w:t>
      </w:r>
      <w:r w:rsidRPr="00773A22">
        <w:rPr>
          <w:sz w:val="44"/>
          <w:szCs w:val="44"/>
        </w:rPr>
        <w:t xml:space="preserve"> της Γροιλανδίας και της Ανταρκτικής, συμβάλλουν στην άνοδο της στάθμης της θάλασσας, απειλώντας παράκτιες κοινότητες και νησιωτικά κράτη.</w:t>
      </w:r>
    </w:p>
    <w:p w14:paraId="7041D3D8" w14:textId="77777777" w:rsidR="001F0067" w:rsidRPr="003515E6" w:rsidRDefault="001F0067" w:rsidP="00773A22"/>
    <w:p w14:paraId="5F731029" w14:textId="0BB8EB0D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t>/</w:t>
      </w:r>
      <w:r w:rsidRPr="003515E6">
        <w:br w:type="page"/>
      </w:r>
    </w:p>
    <w:p w14:paraId="5C3FD075" w14:textId="77777777" w:rsidR="001F0067" w:rsidRDefault="00957321" w:rsidP="00773A22">
      <w:pPr>
        <w:pStyle w:val="Heading1"/>
      </w:pPr>
      <w:r>
        <w:lastRenderedPageBreak/>
        <w:t>ΑΚ</w:t>
      </w:r>
      <w:r>
        <w:t>ΡΑΙΑ ΦΑΙΝΟΜΕΝΑ ΒΡΟΧΟΠΤΩΣΗΣ</w:t>
      </w:r>
    </w:p>
    <w:p w14:paraId="172CF0FF" w14:textId="77777777" w:rsidR="001F0067" w:rsidRDefault="001F0067" w:rsidP="00773A22"/>
    <w:p w14:paraId="32262DF8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655FD2D4" wp14:editId="282803FB">
            <wp:extent cx="5303520" cy="37716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E59EF" w14:textId="77777777" w:rsidR="001F0067" w:rsidRDefault="001F0067" w:rsidP="00773A22"/>
    <w:p w14:paraId="61386C0C" w14:textId="761A3441" w:rsidR="001F0067" w:rsidRPr="0070152B" w:rsidRDefault="00957321" w:rsidP="00773A22">
      <w:r w:rsidRPr="00773A22">
        <w:rPr>
          <w:sz w:val="44"/>
          <w:szCs w:val="44"/>
        </w:rPr>
        <w:t>Τα ακραία φαινόμενα βροχόπτωσης δεν είναι πια σπάνια — αποτελούν σαφές σημάδι ενός θερμαινόμενου κλίματος και των αυξανόμενων κινδύνων που αντιμετωπίζει ο πλανήτης μας</w:t>
      </w:r>
      <w:r w:rsidRPr="0070152B">
        <w:t>.</w:t>
      </w:r>
    </w:p>
    <w:p w14:paraId="4C95FBE6" w14:textId="77777777" w:rsidR="001F0067" w:rsidRPr="003515E6" w:rsidRDefault="001F0067" w:rsidP="00773A22"/>
    <w:p w14:paraId="22E7AE6B" w14:textId="6653AA3E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t>/</w:t>
      </w:r>
      <w:r w:rsidRPr="003515E6">
        <w:br w:type="page"/>
      </w:r>
    </w:p>
    <w:p w14:paraId="7E150EE6" w14:textId="0435CF6B" w:rsidR="001F0067" w:rsidRPr="000623C8" w:rsidRDefault="00957321" w:rsidP="000623C8">
      <w:pPr>
        <w:pStyle w:val="Heading1"/>
        <w:rPr>
          <w:lang w:val="el-GR"/>
        </w:rPr>
      </w:pPr>
      <w:r>
        <w:lastRenderedPageBreak/>
        <w:t>ΕΠΙΠΤΩΣΕΙΣ ΣΤΗΝ ΑΝΘ</w:t>
      </w:r>
      <w:r>
        <w:t>ΡΩΠΙΝΗ ΥΓΕΙΑ</w:t>
      </w:r>
    </w:p>
    <w:p w14:paraId="7F8C0447" w14:textId="70E8CE5F" w:rsidR="001F0067" w:rsidRPr="0070152B" w:rsidRDefault="00957321" w:rsidP="00773A22">
      <w:r>
        <w:rPr>
          <w:noProof/>
          <w:lang w:eastAsia="el-GR"/>
        </w:rPr>
        <w:drawing>
          <wp:inline distT="0" distB="0" distL="0" distR="0" wp14:anchorId="222D7C6B" wp14:editId="50286286">
            <wp:extent cx="4934607" cy="3307933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38859" cy="3310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856D8" w14:textId="31D7DF9C" w:rsidR="001F0067" w:rsidRDefault="00957321" w:rsidP="00773A22">
      <w:pPr>
        <w:rPr>
          <w:sz w:val="48"/>
          <w:szCs w:val="48"/>
        </w:rPr>
      </w:pPr>
      <w:r w:rsidRPr="00773A22">
        <w:rPr>
          <w:sz w:val="48"/>
          <w:szCs w:val="48"/>
        </w:rPr>
        <w:t>Άμεσες επιπτώσεις όπως ασθένειες που σχετίζονται με τη ζέστη και έμμεσες επιπτώσεις όπως αύξηση αναπνευστικών προβλημάτων λόγω υποβάθμισης της ποιότητας του αέρα, καθώς και η εξάπλωση νοσημάτων που μεταδίδονται μέσω εντόμων (π.χ. ελονοσία κα</w:t>
      </w:r>
      <w:r w:rsidRPr="00773A22">
        <w:rPr>
          <w:sz w:val="48"/>
          <w:szCs w:val="48"/>
        </w:rPr>
        <w:t>ι δάγκειος πυρετός) καθώς αλλάζουν οι βιότοποι.</w:t>
      </w:r>
    </w:p>
    <w:p w14:paraId="30E9C1FD" w14:textId="77777777" w:rsidR="000623C8" w:rsidRPr="00773A22" w:rsidRDefault="000623C8" w:rsidP="00773A22">
      <w:pPr>
        <w:rPr>
          <w:sz w:val="48"/>
          <w:szCs w:val="48"/>
        </w:rPr>
      </w:pPr>
    </w:p>
    <w:p w14:paraId="218AD432" w14:textId="7490C52A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t>/</w:t>
      </w:r>
      <w:r w:rsidRPr="003515E6">
        <w:br w:type="page"/>
      </w:r>
    </w:p>
    <w:p w14:paraId="65FB417A" w14:textId="77777777" w:rsidR="001F0067" w:rsidRDefault="00957321" w:rsidP="00773A22">
      <w:pPr>
        <w:pStyle w:val="Heading1"/>
      </w:pPr>
      <w:r>
        <w:lastRenderedPageBreak/>
        <w:t>ΑΠΟΤΥΧΙΑ ΚΑΛΛΙΕΡΓΕΙΩΝ</w:t>
      </w:r>
    </w:p>
    <w:p w14:paraId="730BD1D0" w14:textId="77777777" w:rsidR="001F0067" w:rsidRDefault="001F0067" w:rsidP="00773A22"/>
    <w:p w14:paraId="277D195E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274A4948" wp14:editId="69A1733A">
            <wp:extent cx="4966138" cy="3439750"/>
            <wp:effectExtent l="0" t="0" r="6350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72936" cy="3444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2E7EB" w14:textId="77777777" w:rsidR="001F0067" w:rsidRDefault="001F0067" w:rsidP="00773A22"/>
    <w:p w14:paraId="72C7E1C2" w14:textId="35C3E006" w:rsidR="001F0067" w:rsidRPr="0070152B" w:rsidRDefault="00957321" w:rsidP="00773A22">
      <w:r w:rsidRPr="0070152B">
        <w:t>Η αποτυχία της συγκομιδής οφείλεται στην απώλεια όλων ή σημαντικού μέρους των καλλιεργειών λόγω δυσμενών περιβαλλοντικών συνθηκών.</w:t>
      </w:r>
    </w:p>
    <w:p w14:paraId="453F6DF1" w14:textId="77777777" w:rsidR="001F0067" w:rsidRPr="003515E6" w:rsidRDefault="001F0067" w:rsidP="00773A22"/>
    <w:p w14:paraId="4853414A" w14:textId="2E4204EE" w:rsidR="001F0067" w:rsidRPr="003515E6" w:rsidRDefault="00957321" w:rsidP="00773A22">
      <w:pPr>
        <w:pStyle w:val="Heading4"/>
        <w:rPr>
          <w:lang w:val="el-GR"/>
        </w:rPr>
      </w:pPr>
      <w:r w:rsidRPr="003515E6">
        <w:rPr>
          <w:i/>
          <w:lang w:val="el-GR"/>
        </w:rPr>
        <w:t xml:space="preserve">Πηγή εικόνας: </w:t>
      </w:r>
      <w:r>
        <w:t>https</w:t>
      </w:r>
      <w:r w:rsidRPr="003515E6">
        <w:rPr>
          <w:lang w:val="el-GR"/>
        </w:rPr>
        <w:t>://</w:t>
      </w:r>
      <w:r>
        <w:t>creativecommons</w:t>
      </w:r>
      <w:r w:rsidRPr="003515E6">
        <w:rPr>
          <w:lang w:val="el-GR"/>
        </w:rPr>
        <w:t>.</w:t>
      </w:r>
      <w:r>
        <w:t>org</w:t>
      </w:r>
      <w:r w:rsidRPr="003515E6">
        <w:rPr>
          <w:lang w:val="el-GR"/>
        </w:rPr>
        <w:br w:type="page"/>
      </w:r>
    </w:p>
    <w:p w14:paraId="3CFC931E" w14:textId="77777777" w:rsidR="001F0067" w:rsidRPr="003515E6" w:rsidRDefault="00957321" w:rsidP="00773A22">
      <w:pPr>
        <w:pStyle w:val="Heading1"/>
      </w:pPr>
      <w:r w:rsidRPr="003515E6">
        <w:lastRenderedPageBreak/>
        <w:t>ΕΛΛΕΙΨΗ ΝΕΡΟΥ</w:t>
      </w:r>
    </w:p>
    <w:p w14:paraId="40A4BA91" w14:textId="77777777" w:rsidR="001F0067" w:rsidRPr="003515E6" w:rsidRDefault="001F0067" w:rsidP="00773A22"/>
    <w:p w14:paraId="0A963042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19C3F7E3" wp14:editId="50088B2B">
            <wp:extent cx="4997669" cy="3792091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02576" cy="3795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616D0" w14:textId="77777777" w:rsidR="001F0067" w:rsidRDefault="001F0067" w:rsidP="00773A22"/>
    <w:p w14:paraId="5066044D" w14:textId="77777777" w:rsidR="001F0067" w:rsidRPr="0070152B" w:rsidRDefault="00957321" w:rsidP="00773A22">
      <w:r w:rsidRPr="0070152B">
        <w:t>Η λειψυδρία είναι η έλλειψη επαρκούς γλυκού νερού για να καλυφθούν οι ανθρώπινες και περιβαλλοντικές ανάγκες σε μια συγκεκριμένη περιοχή.</w:t>
      </w:r>
    </w:p>
    <w:p w14:paraId="74BFD689" w14:textId="77777777" w:rsidR="001F0067" w:rsidRPr="003515E6" w:rsidRDefault="001F0067" w:rsidP="00773A22"/>
    <w:p w14:paraId="7E963A6E" w14:textId="77777777" w:rsidR="001F0067" w:rsidRPr="003515E6" w:rsidRDefault="001F0067" w:rsidP="00773A22"/>
    <w:p w14:paraId="66E87F29" w14:textId="36761D8C" w:rsidR="001F0067" w:rsidRPr="003515E6" w:rsidRDefault="00957321" w:rsidP="00773A22">
      <w:pPr>
        <w:pStyle w:val="Heading4"/>
        <w:rPr>
          <w:lang w:val="el-GR"/>
        </w:rPr>
      </w:pPr>
      <w:r w:rsidRPr="003515E6">
        <w:rPr>
          <w:i/>
          <w:lang w:val="el-GR"/>
        </w:rPr>
        <w:t xml:space="preserve">Πηγή εικόνας: </w:t>
      </w:r>
      <w:r>
        <w:t>https</w:t>
      </w:r>
      <w:r w:rsidRPr="003515E6">
        <w:rPr>
          <w:lang w:val="el-GR"/>
        </w:rPr>
        <w:t>://</w:t>
      </w:r>
      <w:r>
        <w:t>creativecommons</w:t>
      </w:r>
      <w:r w:rsidRPr="003515E6">
        <w:rPr>
          <w:lang w:val="el-GR"/>
        </w:rPr>
        <w:t>.</w:t>
      </w:r>
      <w:r>
        <w:t>org</w:t>
      </w:r>
      <w:r w:rsidRPr="003515E6">
        <w:rPr>
          <w:lang w:val="el-GR"/>
        </w:rPr>
        <w:br w:type="page"/>
      </w:r>
    </w:p>
    <w:p w14:paraId="00632C01" w14:textId="77777777" w:rsidR="001F0067" w:rsidRPr="003515E6" w:rsidRDefault="00957321" w:rsidP="00773A22">
      <w:pPr>
        <w:pStyle w:val="Heading1"/>
      </w:pPr>
      <w:r w:rsidRPr="003515E6">
        <w:lastRenderedPageBreak/>
        <w:t xml:space="preserve">ΜΟΛΥΝΣΗ ΤΟΥ </w:t>
      </w:r>
      <w:r w:rsidRPr="003515E6">
        <w:t>ΝΕΡΟΥ</w:t>
      </w:r>
    </w:p>
    <w:p w14:paraId="779BC93F" w14:textId="77777777" w:rsidR="001F0067" w:rsidRPr="003515E6" w:rsidRDefault="001F0067" w:rsidP="00773A22"/>
    <w:p w14:paraId="2E848082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1ABC6289" wp14:editId="11D313C0">
            <wp:extent cx="4729655" cy="3519028"/>
            <wp:effectExtent l="0" t="0" r="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33615" cy="3521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2BE70" w14:textId="77777777" w:rsidR="001F0067" w:rsidRDefault="001F0067" w:rsidP="00773A22"/>
    <w:p w14:paraId="1790A5E8" w14:textId="705C385E" w:rsidR="001F0067" w:rsidRPr="0070152B" w:rsidRDefault="00957321" w:rsidP="00773A22">
      <w:r w:rsidRPr="0070152B">
        <w:t xml:space="preserve">Μόλυνση του νερού μετά από πλημμύρα: ένα σύνθετο μείγμα μικροβιακών παθογόνων, χημικών ρύπων και απορριμμάτων που μπορεί να θέσει σε κίνδυνο τη δημόσια υγεία για </w:t>
      </w:r>
      <w:r w:rsidR="0070152B" w:rsidRPr="0070152B">
        <w:t>μεγάλο διάστημα</w:t>
      </w:r>
      <w:r w:rsidRPr="0070152B">
        <w:t xml:space="preserve"> μετά το γεγονός.</w:t>
      </w:r>
    </w:p>
    <w:p w14:paraId="6EED0FB2" w14:textId="77777777" w:rsidR="001F0067" w:rsidRPr="003515E6" w:rsidRDefault="001F0067" w:rsidP="00773A22"/>
    <w:p w14:paraId="259EC413" w14:textId="1CEB4F8F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www</w:t>
      </w:r>
      <w:r w:rsidRPr="003515E6">
        <w:t>.</w:t>
      </w:r>
      <w:r>
        <w:t>flickr</w:t>
      </w:r>
      <w:r w:rsidRPr="003515E6">
        <w:t>.</w:t>
      </w:r>
      <w:r>
        <w:t>com</w:t>
      </w:r>
      <w:r w:rsidRPr="003515E6">
        <w:br w:type="page"/>
      </w:r>
    </w:p>
    <w:p w14:paraId="56D4D821" w14:textId="77777777" w:rsidR="001F0067" w:rsidRPr="003515E6" w:rsidRDefault="00957321" w:rsidP="00773A22">
      <w:pPr>
        <w:pStyle w:val="Heading1"/>
      </w:pPr>
      <w:r w:rsidRPr="003515E6">
        <w:lastRenderedPageBreak/>
        <w:t>ΑΛΛΑΓΕΣ ΣΤΑ ΟΙΚΟΣΥΣΤ</w:t>
      </w:r>
      <w:r w:rsidRPr="003515E6">
        <w:t>ΗΜΑΤΑ</w:t>
      </w:r>
    </w:p>
    <w:p w14:paraId="3E7451EA" w14:textId="77777777" w:rsidR="001F0067" w:rsidRPr="003515E6" w:rsidRDefault="001F0067" w:rsidP="00773A22"/>
    <w:p w14:paraId="0F775561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195533B6" wp14:editId="76B6B4E1">
            <wp:extent cx="4698124" cy="3358791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12173" cy="336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315C5" w14:textId="77777777" w:rsidR="001F0067" w:rsidRDefault="001F0067" w:rsidP="00773A22"/>
    <w:p w14:paraId="273714DD" w14:textId="77777777" w:rsidR="001F0067" w:rsidRPr="0070152B" w:rsidRDefault="00957321" w:rsidP="00773A22">
      <w:r w:rsidRPr="0070152B">
        <w:t>Μεταβολή στα φυσικά, χημικά ή βιολογικά συστατικά ενός οικοσυστήματος.</w:t>
      </w:r>
    </w:p>
    <w:p w14:paraId="07282427" w14:textId="77777777" w:rsidR="001F0067" w:rsidRPr="003515E6" w:rsidRDefault="001F0067" w:rsidP="00773A22"/>
    <w:p w14:paraId="29FF92AF" w14:textId="77777777" w:rsidR="001F0067" w:rsidRPr="003515E6" w:rsidRDefault="001F0067" w:rsidP="00773A22"/>
    <w:p w14:paraId="4CAB04FC" w14:textId="77777777" w:rsidR="001F0067" w:rsidRPr="003515E6" w:rsidRDefault="00957321" w:rsidP="00773A22">
      <w:pPr>
        <w:pStyle w:val="Heading4"/>
        <w:rPr>
          <w:lang w:val="el-GR"/>
        </w:rPr>
      </w:pPr>
      <w:r w:rsidRPr="003515E6">
        <w:rPr>
          <w:i/>
          <w:lang w:val="el-GR"/>
        </w:rPr>
        <w:t xml:space="preserve">Πηγή εικόνας: </w:t>
      </w:r>
      <w:r>
        <w:t>www</w:t>
      </w:r>
      <w:r w:rsidRPr="003515E6">
        <w:rPr>
          <w:lang w:val="el-GR"/>
        </w:rPr>
        <w:t>.</w:t>
      </w:r>
      <w:r>
        <w:t>publicdomainpictures</w:t>
      </w:r>
      <w:r w:rsidRPr="003515E6">
        <w:rPr>
          <w:lang w:val="el-GR"/>
        </w:rPr>
        <w:t>.</w:t>
      </w:r>
      <w:r>
        <w:t>com</w:t>
      </w:r>
    </w:p>
    <w:p w14:paraId="57EB2757" w14:textId="77777777" w:rsidR="001F0067" w:rsidRPr="003515E6" w:rsidRDefault="00957321" w:rsidP="00773A22">
      <w:r w:rsidRPr="003515E6">
        <w:br w:type="page"/>
      </w:r>
    </w:p>
    <w:p w14:paraId="73510EBE" w14:textId="77777777" w:rsidR="001F0067" w:rsidRPr="0070152B" w:rsidRDefault="00957321" w:rsidP="00773A22">
      <w:pPr>
        <w:pStyle w:val="Heading1"/>
      </w:pPr>
      <w:r w:rsidRPr="0070152B">
        <w:lastRenderedPageBreak/>
        <w:t>ΘΑΝΑΤΟΙ ΚΤΗΝΟΤΡΟΦΙΚΩΝ ΖΩΩΝ</w:t>
      </w:r>
    </w:p>
    <w:p w14:paraId="07AF7C93" w14:textId="77777777" w:rsidR="001F0067" w:rsidRPr="003515E6" w:rsidRDefault="001F0067" w:rsidP="00773A22"/>
    <w:p w14:paraId="724AB617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408F88DB" wp14:editId="1F250219">
            <wp:extent cx="4272455" cy="3174395"/>
            <wp:effectExtent l="0" t="0" r="0" b="69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84593" cy="3183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89461" w14:textId="77777777" w:rsidR="001F0067" w:rsidRDefault="001F0067" w:rsidP="00773A22"/>
    <w:p w14:paraId="11B57852" w14:textId="0A57D986" w:rsidR="001F0067" w:rsidRPr="0070152B" w:rsidRDefault="00957321" w:rsidP="00773A22">
      <w:r w:rsidRPr="0070152B">
        <w:t>Οι δυσμενείς περιβαλλοντικές συνθήκες μπορεί επίσης να προκαλέσουν θανάτους ζώων.</w:t>
      </w:r>
    </w:p>
    <w:p w14:paraId="79D59483" w14:textId="77777777" w:rsidR="001F0067" w:rsidRPr="003515E6" w:rsidRDefault="001F0067" w:rsidP="00773A22"/>
    <w:p w14:paraId="10B5D05C" w14:textId="6740A279" w:rsidR="001F0067" w:rsidRPr="003515E6" w:rsidRDefault="00957321" w:rsidP="00773A22">
      <w:pPr>
        <w:pStyle w:val="Heading4"/>
        <w:rPr>
          <w:lang w:val="el-GR"/>
        </w:rPr>
      </w:pPr>
      <w:r w:rsidRPr="003515E6">
        <w:rPr>
          <w:i/>
          <w:lang w:val="el-GR"/>
        </w:rPr>
        <w:t xml:space="preserve">Πηγή εικόνας: </w:t>
      </w:r>
      <w:r>
        <w:t>https</w:t>
      </w:r>
      <w:r w:rsidRPr="003515E6">
        <w:rPr>
          <w:lang w:val="el-GR"/>
        </w:rPr>
        <w:t>://</w:t>
      </w:r>
      <w:r>
        <w:t>creativecommons</w:t>
      </w:r>
      <w:r w:rsidRPr="003515E6">
        <w:rPr>
          <w:lang w:val="el-GR"/>
        </w:rPr>
        <w:t>.</w:t>
      </w:r>
      <w:r>
        <w:t>org</w:t>
      </w:r>
      <w:r w:rsidRPr="003515E6">
        <w:rPr>
          <w:lang w:val="el-GR"/>
        </w:rPr>
        <w:br w:type="page"/>
      </w:r>
    </w:p>
    <w:p w14:paraId="2A0723E7" w14:textId="77777777" w:rsidR="001F0067" w:rsidRPr="003515E6" w:rsidRDefault="00957321" w:rsidP="00773A22">
      <w:pPr>
        <w:pStyle w:val="Heading1"/>
      </w:pPr>
      <w:r w:rsidRPr="003515E6">
        <w:lastRenderedPageBreak/>
        <w:t>ΕΠΙΣΙΤΙΣΤΙΚΗ ΑΝΑΣΦΑΛΕΙΑ</w:t>
      </w:r>
    </w:p>
    <w:p w14:paraId="6EF91D85" w14:textId="77777777" w:rsidR="001F0067" w:rsidRPr="003515E6" w:rsidRDefault="001F0067" w:rsidP="00773A22"/>
    <w:p w14:paraId="65EE77E4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604C1774" wp14:editId="4D5FDDEA">
            <wp:extent cx="4840014" cy="3510339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44967" cy="3513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A5A58" w14:textId="77777777" w:rsidR="001F0067" w:rsidRDefault="001F0067" w:rsidP="00773A22"/>
    <w:p w14:paraId="58E8A6C0" w14:textId="77777777" w:rsidR="001F0067" w:rsidRPr="0070152B" w:rsidRDefault="00957321" w:rsidP="00773A22">
      <w:r w:rsidRPr="0070152B">
        <w:t>Η κατάσταση κατά την οποία δεν υπάρχει πρόσβαση σε επαρκή τροφή, ή σε τροφή κατάλληλης ποιότητας, ώστε να καλύπτονται οι βασικές ανάγκες των ανθρώπων.</w:t>
      </w:r>
    </w:p>
    <w:p w14:paraId="165E9A21" w14:textId="77777777" w:rsidR="001F0067" w:rsidRPr="003515E6" w:rsidRDefault="001F0067" w:rsidP="00773A22"/>
    <w:p w14:paraId="5CB98501" w14:textId="35A5F006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br w:type="page"/>
      </w:r>
    </w:p>
    <w:p w14:paraId="5FE9A40E" w14:textId="6EA886F5" w:rsidR="001F0067" w:rsidRPr="0070152B" w:rsidRDefault="00957321" w:rsidP="00773A22">
      <w:pPr>
        <w:pStyle w:val="Heading1"/>
        <w:rPr>
          <w:lang w:val="el-GR"/>
        </w:rPr>
      </w:pPr>
      <w:r w:rsidRPr="003515E6">
        <w:lastRenderedPageBreak/>
        <w:t xml:space="preserve">ΖΗΜΙΕΣ ΣΤΙΣ </w:t>
      </w:r>
      <w:r w:rsidRPr="003515E6">
        <w:t>ΥΠΟΔΟΜΕΣ</w:t>
      </w:r>
    </w:p>
    <w:p w14:paraId="2147A6FF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63DCAA87" wp14:editId="4011F755">
            <wp:extent cx="5029200" cy="367807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33094" cy="368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E4C6B" w14:textId="77777777" w:rsidR="001F0067" w:rsidRDefault="001F0067" w:rsidP="00773A22"/>
    <w:p w14:paraId="6F267F28" w14:textId="77777777" w:rsidR="001F0067" w:rsidRPr="0070152B" w:rsidRDefault="00957321" w:rsidP="00773A22">
      <w:r w:rsidRPr="0070152B">
        <w:t>Καταστροφή κατοικιών και βασικών φυσικών εγκαταστάσεων, συστημάτων μεταφορών, δικτύων κοινής ωφέλειας και επικοινωνιακών υποδομών που είναι κρίσιμα για τη λειτουργία μιας κοινωνίας.</w:t>
      </w:r>
    </w:p>
    <w:p w14:paraId="340AE31E" w14:textId="77777777" w:rsidR="001F0067" w:rsidRPr="003515E6" w:rsidRDefault="001F0067" w:rsidP="00773A22"/>
    <w:p w14:paraId="4542077F" w14:textId="39F5D785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br w:type="page"/>
      </w:r>
    </w:p>
    <w:p w14:paraId="0C93C8F3" w14:textId="55955043" w:rsidR="001F0067" w:rsidRPr="00773A22" w:rsidRDefault="00957321" w:rsidP="00773A22">
      <w:pPr>
        <w:pStyle w:val="Heading1"/>
        <w:rPr>
          <w:lang w:val="el-GR"/>
        </w:rPr>
      </w:pPr>
      <w:r w:rsidRPr="0070152B">
        <w:lastRenderedPageBreak/>
        <w:t>ΟΙΚΟΝΟΜΙΚΕΣ ΑΠΩΛΕΙΕΣ</w:t>
      </w:r>
    </w:p>
    <w:p w14:paraId="1C90C9E0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073EEA28" wp14:editId="73B3D8E9">
            <wp:extent cx="4587766" cy="3135813"/>
            <wp:effectExtent l="0" t="0" r="381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00366" cy="3144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D67AB" w14:textId="77777777" w:rsidR="001F0067" w:rsidRDefault="001F0067" w:rsidP="00773A22"/>
    <w:p w14:paraId="269F0E66" w14:textId="77777777" w:rsidR="001F0067" w:rsidRPr="000623C8" w:rsidRDefault="00957321" w:rsidP="00773A22">
      <w:r w:rsidRPr="000623C8">
        <w:t xml:space="preserve">Η </w:t>
      </w:r>
      <w:r w:rsidRPr="000623C8">
        <w:t>καταστροφή περιουσίας και υποδομών, η διατάραξη των εφοδιαστικών αλυσίδων, η επιβάρυνση των δημόσιων οικονομικών, καθώς και οι αλλαγές στα οικοσυστήματα που παρέχουν τροφή και πόρους, οδηγούν σε οικονομικές απώλειες.</w:t>
      </w:r>
    </w:p>
    <w:p w14:paraId="4F44AD8F" w14:textId="77777777" w:rsidR="001F0067" w:rsidRPr="003515E6" w:rsidRDefault="001F0067" w:rsidP="00773A22"/>
    <w:p w14:paraId="115D7097" w14:textId="524E67AE" w:rsidR="001F0067" w:rsidRPr="003515E6" w:rsidRDefault="00957321" w:rsidP="00773A22">
      <w:pPr>
        <w:pStyle w:val="Heading4"/>
        <w:rPr>
          <w:lang w:val="el-GR"/>
        </w:rPr>
      </w:pPr>
      <w:r w:rsidRPr="003515E6">
        <w:rPr>
          <w:i/>
          <w:lang w:val="el-GR"/>
        </w:rPr>
        <w:t xml:space="preserve">Πηγή εικόνας: </w:t>
      </w:r>
      <w:r>
        <w:t>https</w:t>
      </w:r>
      <w:r w:rsidRPr="003515E6">
        <w:rPr>
          <w:lang w:val="el-GR"/>
        </w:rPr>
        <w:t>://</w:t>
      </w:r>
      <w:r>
        <w:t>freerangestock</w:t>
      </w:r>
      <w:r w:rsidRPr="003515E6">
        <w:rPr>
          <w:lang w:val="el-GR"/>
        </w:rPr>
        <w:t>.</w:t>
      </w:r>
      <w:r>
        <w:t>com</w:t>
      </w:r>
      <w:r w:rsidRPr="003515E6">
        <w:rPr>
          <w:lang w:val="el-GR"/>
        </w:rPr>
        <w:br w:type="page"/>
      </w:r>
    </w:p>
    <w:p w14:paraId="670059AF" w14:textId="245FD850" w:rsidR="001F0067" w:rsidRPr="0070152B" w:rsidRDefault="00957321" w:rsidP="00773A22">
      <w:pPr>
        <w:pStyle w:val="Heading1"/>
        <w:rPr>
          <w:lang w:val="el-GR"/>
        </w:rPr>
      </w:pPr>
      <w:r w:rsidRPr="0070152B">
        <w:lastRenderedPageBreak/>
        <w:t>ΥΠΕΡΠΛΗΘΥΣΜΟΣ ΣΤΙΣ ΠΟΛΕΙΣ</w:t>
      </w:r>
    </w:p>
    <w:p w14:paraId="137D6A11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704EC3B0" wp14:editId="4D5EF107">
            <wp:extent cx="4132613" cy="4085544"/>
            <wp:effectExtent l="0" t="0" r="127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51329" cy="4104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AB956" w14:textId="77777777" w:rsidR="001F0067" w:rsidRDefault="001F0067" w:rsidP="00773A22"/>
    <w:p w14:paraId="2C84E3B2" w14:textId="77777777" w:rsidR="001F0067" w:rsidRPr="0070152B" w:rsidRDefault="00957321" w:rsidP="00773A22">
      <w:r w:rsidRPr="0070152B">
        <w:t xml:space="preserve">Ο υπερπληθυσμός παρατηρείται όταν η αστική πληθυσμιακή πυκνότητα είναι τόσο υψηλή ώστε οι άνθρωποι να ζουν </w:t>
      </w:r>
      <w:proofErr w:type="spellStart"/>
      <w:r w:rsidRPr="0070152B">
        <w:t>στριμωγμένοι</w:t>
      </w:r>
      <w:proofErr w:type="spellEnd"/>
      <w:r w:rsidRPr="0070152B">
        <w:t xml:space="preserve"> σε μικρούς χώρους.</w:t>
      </w:r>
    </w:p>
    <w:p w14:paraId="42CBB55B" w14:textId="77777777" w:rsidR="001F0067" w:rsidRPr="003515E6" w:rsidRDefault="001F0067" w:rsidP="00773A22"/>
    <w:p w14:paraId="42C2E976" w14:textId="4E516A17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t>/</w:t>
      </w:r>
      <w:r w:rsidRPr="003515E6">
        <w:br w:type="page"/>
      </w:r>
    </w:p>
    <w:p w14:paraId="4A831C9F" w14:textId="77777777" w:rsidR="001F0067" w:rsidRDefault="00957321" w:rsidP="00773A22">
      <w:pPr>
        <w:pStyle w:val="Heading1"/>
      </w:pPr>
      <w:r>
        <w:lastRenderedPageBreak/>
        <w:t>ΜΕΤΑΝΑΣΤΕΥΣΗ ΝΕΩΝ</w:t>
      </w:r>
    </w:p>
    <w:p w14:paraId="22EDE7EA" w14:textId="77777777" w:rsidR="001F0067" w:rsidRDefault="001F0067" w:rsidP="00773A22"/>
    <w:p w14:paraId="1BE6C1EB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21CA2DB0" wp14:editId="64478882">
            <wp:extent cx="5303520" cy="2710451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710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A19E7" w14:textId="77777777" w:rsidR="001F0067" w:rsidRDefault="001F0067" w:rsidP="00773A22"/>
    <w:p w14:paraId="5EB0A256" w14:textId="77777777" w:rsidR="001F0067" w:rsidRPr="0070152B" w:rsidRDefault="00957321" w:rsidP="00773A22">
      <w:r w:rsidRPr="0070152B">
        <w:t xml:space="preserve">Το φαινόμενο της </w:t>
      </w:r>
      <w:r w:rsidRPr="0070152B">
        <w:t>αναγκαστικής μετανάστευσης πολύ συχνά αφορά νέους ανθρώπους που αναζητούν καλύτερες προοπτικές για το μέλλον τους αλλού.</w:t>
      </w:r>
    </w:p>
    <w:p w14:paraId="39509AFA" w14:textId="77777777" w:rsidR="001F0067" w:rsidRPr="003515E6" w:rsidRDefault="001F0067" w:rsidP="00773A22"/>
    <w:p w14:paraId="64564B93" w14:textId="77777777" w:rsidR="001F0067" w:rsidRDefault="001F0067" w:rsidP="00773A22"/>
    <w:p w14:paraId="6C935655" w14:textId="77777777" w:rsidR="0070152B" w:rsidRPr="003515E6" w:rsidRDefault="0070152B" w:rsidP="00773A22">
      <w:pPr>
        <w:jc w:val="both"/>
      </w:pPr>
    </w:p>
    <w:p w14:paraId="5D9E2FAD" w14:textId="77777777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t>/</w:t>
      </w:r>
    </w:p>
    <w:p w14:paraId="1897E18F" w14:textId="77777777" w:rsidR="001F0067" w:rsidRPr="003515E6" w:rsidRDefault="00957321" w:rsidP="00773A22">
      <w:r w:rsidRPr="003515E6">
        <w:br w:type="page"/>
      </w:r>
    </w:p>
    <w:p w14:paraId="15B4D908" w14:textId="77777777" w:rsidR="001F0067" w:rsidRPr="00773A22" w:rsidRDefault="00957321" w:rsidP="00773A22">
      <w:pPr>
        <w:pStyle w:val="Heading1"/>
        <w:rPr>
          <w:sz w:val="84"/>
          <w:szCs w:val="84"/>
        </w:rPr>
      </w:pPr>
      <w:r w:rsidRPr="00773A22">
        <w:rPr>
          <w:sz w:val="84"/>
          <w:szCs w:val="84"/>
        </w:rPr>
        <w:lastRenderedPageBreak/>
        <w:t>ΠΡΟΣΩΡΙΝΟΙ ΚΑΤΑΥΛΙΣΜΟΙ</w:t>
      </w:r>
    </w:p>
    <w:p w14:paraId="55F6D694" w14:textId="77777777" w:rsidR="001F0067" w:rsidRDefault="001F0067" w:rsidP="00773A22"/>
    <w:p w14:paraId="7992E153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274CDFAF" wp14:editId="1985C83D">
            <wp:extent cx="4729655" cy="31687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43638" cy="3178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B2D22" w14:textId="77777777" w:rsidR="001F0067" w:rsidRDefault="001F0067" w:rsidP="00773A22"/>
    <w:p w14:paraId="7D5F2E1D" w14:textId="77777777" w:rsidR="001F0067" w:rsidRPr="0070152B" w:rsidRDefault="00957321" w:rsidP="00773A22">
      <w:r w:rsidRPr="0070152B">
        <w:t>Αμέσως μετά από καταστροφικά γεγονότα, οι καταυλισμοί παρέχουν πρόσβ</w:t>
      </w:r>
      <w:r w:rsidRPr="0070152B">
        <w:t>αση στα απολύτως απαραίτητα για επιβίωση (στέγη, τροφή, καθαρό νερό).</w:t>
      </w:r>
    </w:p>
    <w:p w14:paraId="47791AA7" w14:textId="77777777" w:rsidR="001F0067" w:rsidRPr="003515E6" w:rsidRDefault="001F0067" w:rsidP="00773A22"/>
    <w:p w14:paraId="0C0045EC" w14:textId="77777777" w:rsidR="001F0067" w:rsidRDefault="001F0067" w:rsidP="00773A22"/>
    <w:p w14:paraId="7E5B8563" w14:textId="77777777" w:rsidR="000623C8" w:rsidRPr="003515E6" w:rsidRDefault="000623C8" w:rsidP="00773A22"/>
    <w:p w14:paraId="39C7D150" w14:textId="1819176F" w:rsidR="001F0067" w:rsidRPr="003515E6" w:rsidRDefault="00957321" w:rsidP="000623C8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t>/</w:t>
      </w:r>
      <w:r w:rsidRPr="003515E6">
        <w:br w:type="page"/>
      </w:r>
    </w:p>
    <w:p w14:paraId="41B5C613" w14:textId="77777777" w:rsidR="001F0067" w:rsidRDefault="00957321" w:rsidP="00773A22">
      <w:pPr>
        <w:pStyle w:val="Heading1"/>
      </w:pPr>
      <w:r>
        <w:lastRenderedPageBreak/>
        <w:t>ΣΥΓΚΡΟΥΣΕΙΣ ΓΙΑ ΤΗ ΓΗ</w:t>
      </w:r>
    </w:p>
    <w:p w14:paraId="757CAE4D" w14:textId="77777777" w:rsidR="001F0067" w:rsidRDefault="001F0067" w:rsidP="00773A22"/>
    <w:p w14:paraId="4B37B349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406CA5B5" wp14:editId="231DF29D">
            <wp:extent cx="5303520" cy="3008299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008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5E657" w14:textId="77777777" w:rsidR="001F0067" w:rsidRDefault="001F0067" w:rsidP="00773A22"/>
    <w:p w14:paraId="38C263E2" w14:textId="77777777" w:rsidR="001F0067" w:rsidRPr="00773A22" w:rsidRDefault="00957321" w:rsidP="00773A22">
      <w:r w:rsidRPr="00773A22">
        <w:t xml:space="preserve">Η σπανιότητα πόρων, ο εκτοπισμός και η αστάθεια μπορούν να αυξήσουν τις συγκρούσεις σε μια περιοχή, δημιουργώντας </w:t>
      </w:r>
      <w:r w:rsidRPr="00773A22">
        <w:t>ανταγωνισμό για τους πόρους, επιβαρύνοντας τις κοινωνικές δομές και εντείνοντας υπάρχουσες εντάσεις.</w:t>
      </w:r>
    </w:p>
    <w:p w14:paraId="147EAB7F" w14:textId="77777777" w:rsidR="001F0067" w:rsidRDefault="001F0067" w:rsidP="00773A22"/>
    <w:p w14:paraId="5A85EB2C" w14:textId="77777777" w:rsidR="001F0067" w:rsidRPr="003515E6" w:rsidRDefault="001F0067" w:rsidP="00773A22"/>
    <w:p w14:paraId="1A3F84FC" w14:textId="0E560AA7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t>/</w:t>
      </w:r>
      <w:r w:rsidRPr="003515E6">
        <w:br w:type="page"/>
      </w:r>
    </w:p>
    <w:p w14:paraId="758AE06B" w14:textId="3C5F81A9" w:rsidR="001F0067" w:rsidRPr="00773A22" w:rsidRDefault="00957321" w:rsidP="00773A22">
      <w:pPr>
        <w:pStyle w:val="Heading1"/>
        <w:rPr>
          <w:sz w:val="88"/>
          <w:szCs w:val="88"/>
          <w:lang w:val="el-GR"/>
        </w:rPr>
      </w:pPr>
      <w:r w:rsidRPr="00773A22">
        <w:rPr>
          <w:sz w:val="88"/>
          <w:szCs w:val="88"/>
        </w:rPr>
        <w:lastRenderedPageBreak/>
        <w:t>ΜΕΤΕΓΚΑΤΑΣΤΑΣΗ ΠΑΡΑΚΤΙΩΝ ΚΟΙΝΟΤΗΤΩΝ</w:t>
      </w:r>
    </w:p>
    <w:p w14:paraId="6BD066AC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4EF12D0D" wp14:editId="6AFF7FB9">
            <wp:extent cx="3816404" cy="3538847"/>
            <wp:effectExtent l="0" t="0" r="0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34114" cy="3555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FD3CA" w14:textId="77777777" w:rsidR="001F0067" w:rsidRDefault="001F0067" w:rsidP="00773A22"/>
    <w:p w14:paraId="556CB73C" w14:textId="4FA51563" w:rsidR="001F0067" w:rsidRPr="00773A22" w:rsidRDefault="00957321" w:rsidP="00773A22">
      <w:r w:rsidRPr="00773A22">
        <w:t xml:space="preserve">Σχεδιασμένη μετακίνηση κοινοτήτων από περιοχές που απειλούνται από παράκτιους </w:t>
      </w:r>
      <w:r w:rsidRPr="00773A22">
        <w:t>κινδύνους σε ασφαλέστερες τοποθεσίες</w:t>
      </w:r>
      <w:r w:rsidR="00773A22">
        <w:t xml:space="preserve"> στην ενδοχώρα</w:t>
      </w:r>
      <w:r w:rsidRPr="00773A22">
        <w:t>.</w:t>
      </w:r>
    </w:p>
    <w:p w14:paraId="46BE643E" w14:textId="77777777" w:rsidR="001F0067" w:rsidRPr="003515E6" w:rsidRDefault="001F0067" w:rsidP="00773A22"/>
    <w:p w14:paraId="11188A80" w14:textId="77777777" w:rsidR="001F0067" w:rsidRPr="003515E6" w:rsidRDefault="001F0067" w:rsidP="00773A22"/>
    <w:p w14:paraId="2FDAD06F" w14:textId="0B3245B8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www</w:t>
      </w:r>
      <w:r w:rsidRPr="003515E6">
        <w:t>.</w:t>
      </w:r>
      <w:r>
        <w:t>pixel</w:t>
      </w:r>
      <w:r w:rsidRPr="003515E6">
        <w:t>.</w:t>
      </w:r>
      <w:r>
        <w:t>com</w:t>
      </w:r>
      <w:r w:rsidRPr="003515E6">
        <w:t>/</w:t>
      </w:r>
      <w:r w:rsidRPr="003515E6">
        <w:br w:type="page"/>
      </w:r>
    </w:p>
    <w:p w14:paraId="787B0E8F" w14:textId="77777777" w:rsidR="001F0067" w:rsidRDefault="00957321" w:rsidP="00773A22">
      <w:pPr>
        <w:pStyle w:val="Heading1"/>
      </w:pPr>
      <w:r>
        <w:lastRenderedPageBreak/>
        <w:t>ΑΓΡΟΤΙΚΗ ΜΕΤΑΝΑΣΤΕΥΣΗ</w:t>
      </w:r>
    </w:p>
    <w:p w14:paraId="23EA74CB" w14:textId="77777777" w:rsidR="001F0067" w:rsidRDefault="001F0067" w:rsidP="00773A22"/>
    <w:p w14:paraId="748F5880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41371644" wp14:editId="795E0145">
            <wp:extent cx="5303520" cy="3505716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505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30EA7" w14:textId="77777777" w:rsidR="001F0067" w:rsidRDefault="001F0067" w:rsidP="00773A22"/>
    <w:p w14:paraId="3995E2BA" w14:textId="77777777" w:rsidR="001F0067" w:rsidRPr="00773A22" w:rsidRDefault="00957321" w:rsidP="00773A22">
      <w:r w:rsidRPr="00773A22">
        <w:t>Η αγροτική μετανάστευση είναι η μετακίνηση ατόμων ή πληθυσμών από αγροτικές περιοχές προς άλλες τοποθεσίες, όπως αστικά κέντρα.</w:t>
      </w:r>
    </w:p>
    <w:p w14:paraId="7FF1DFCE" w14:textId="77777777" w:rsidR="001F0067" w:rsidRPr="003515E6" w:rsidRDefault="001F0067" w:rsidP="00773A22"/>
    <w:p w14:paraId="6552C36A" w14:textId="22A953A6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</w:t>
      </w:r>
      <w:r>
        <w:t>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t>/</w:t>
      </w:r>
      <w:r w:rsidRPr="003515E6">
        <w:br w:type="page"/>
      </w:r>
    </w:p>
    <w:p w14:paraId="331FA422" w14:textId="77777777" w:rsidR="001F0067" w:rsidRDefault="00957321" w:rsidP="00773A22">
      <w:pPr>
        <w:pStyle w:val="Heading1"/>
      </w:pPr>
      <w:r>
        <w:lastRenderedPageBreak/>
        <w:t>ΑΠΟΘΗΚΕΥΣΗ ΝΕΡΟΥ</w:t>
      </w:r>
    </w:p>
    <w:p w14:paraId="5FE87209" w14:textId="77777777" w:rsidR="001F0067" w:rsidRDefault="001F0067" w:rsidP="00773A22">
      <w:pPr>
        <w:jc w:val="both"/>
      </w:pPr>
    </w:p>
    <w:p w14:paraId="736B9A42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2663BAB7" wp14:editId="296C6559">
            <wp:extent cx="3760379" cy="4203865"/>
            <wp:effectExtent l="0" t="0" r="0" b="6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04338" cy="4253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9D1C3" w14:textId="77777777" w:rsidR="001F0067" w:rsidRDefault="001F0067" w:rsidP="00773A22"/>
    <w:p w14:paraId="4DC0DC03" w14:textId="7A7CB381" w:rsidR="001F0067" w:rsidRPr="00773A22" w:rsidRDefault="00957321" w:rsidP="00773A22">
      <w:r w:rsidRPr="00773A22">
        <w:t>Ένα σύστημα αποθήκευσης βρόχινου νερού είναι ένα σύνολο εξαρτημάτων που συλλέγει το νερό της βροχής για μη πόσιμ</w:t>
      </w:r>
      <w:r w:rsidR="00773A22">
        <w:t>η</w:t>
      </w:r>
      <w:r w:rsidRPr="00773A22">
        <w:t xml:space="preserve"> χρήσ</w:t>
      </w:r>
      <w:r w:rsidR="00773A22">
        <w:t>η</w:t>
      </w:r>
      <w:r w:rsidRPr="00773A22">
        <w:t>, όπως άρδευση, καζανάκι ή πλύσιμο.</w:t>
      </w:r>
    </w:p>
    <w:p w14:paraId="7D05F589" w14:textId="77777777" w:rsidR="001F0067" w:rsidRPr="003515E6" w:rsidRDefault="001F0067" w:rsidP="00773A22">
      <w:pPr>
        <w:jc w:val="both"/>
      </w:pPr>
    </w:p>
    <w:p w14:paraId="49E4969E" w14:textId="3E78D8DB" w:rsidR="001F0067" w:rsidRPr="000623C8" w:rsidRDefault="00957321" w:rsidP="000623C8">
      <w:pPr>
        <w:pStyle w:val="Heading4"/>
        <w:rPr>
          <w:lang w:val="el-GR"/>
        </w:rPr>
      </w:pPr>
      <w:r w:rsidRPr="003515E6">
        <w:rPr>
          <w:i/>
          <w:lang w:val="el-GR"/>
        </w:rPr>
        <w:t xml:space="preserve">Πηγή εικόνας: </w:t>
      </w:r>
      <w:r>
        <w:t>https</w:t>
      </w:r>
      <w:r w:rsidRPr="003515E6">
        <w:rPr>
          <w:lang w:val="el-GR"/>
        </w:rPr>
        <w:t>://</w:t>
      </w:r>
      <w:r>
        <w:t>creativecommons</w:t>
      </w:r>
      <w:r w:rsidRPr="003515E6">
        <w:rPr>
          <w:lang w:val="el-GR"/>
        </w:rPr>
        <w:t>.</w:t>
      </w:r>
      <w:r>
        <w:t>org</w:t>
      </w:r>
      <w:r w:rsidRPr="003515E6">
        <w:br w:type="page"/>
      </w:r>
    </w:p>
    <w:p w14:paraId="1762C6E4" w14:textId="5E184DAE" w:rsidR="001F0067" w:rsidRPr="00773A22" w:rsidRDefault="00957321" w:rsidP="00773A22">
      <w:pPr>
        <w:pStyle w:val="Heading1"/>
        <w:rPr>
          <w:sz w:val="84"/>
          <w:szCs w:val="84"/>
          <w:lang w:val="el-GR"/>
        </w:rPr>
      </w:pPr>
      <w:r w:rsidRPr="00773A22">
        <w:rPr>
          <w:sz w:val="84"/>
          <w:szCs w:val="84"/>
        </w:rPr>
        <w:lastRenderedPageBreak/>
        <w:t xml:space="preserve">ΚΑΛΛΙΕΡΓΕΙΕΣ </w:t>
      </w:r>
      <w:r w:rsidRPr="00773A22">
        <w:rPr>
          <w:sz w:val="84"/>
          <w:szCs w:val="84"/>
        </w:rPr>
        <w:t>ΑΝΘΕΚΤΙΚΕΣ ΣΤΗΝ ΚΛΙΜΑΤΙΚΗ ΑΛΛΑΓΗ</w:t>
      </w:r>
    </w:p>
    <w:p w14:paraId="4374DDC3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7A597A84" wp14:editId="0F627E07">
            <wp:extent cx="4682358" cy="4231754"/>
            <wp:effectExtent l="0" t="0" r="444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82358" cy="4231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C5FDF" w14:textId="77777777" w:rsidR="001F0067" w:rsidRDefault="001F0067" w:rsidP="00773A22"/>
    <w:p w14:paraId="59A6ECA4" w14:textId="3F5F75A9" w:rsidR="001F0067" w:rsidRPr="00773A22" w:rsidRDefault="00957321" w:rsidP="00773A22">
      <w:pPr>
        <w:rPr>
          <w:sz w:val="48"/>
          <w:szCs w:val="48"/>
        </w:rPr>
      </w:pPr>
      <w:r w:rsidRPr="00773A22">
        <w:rPr>
          <w:sz w:val="48"/>
          <w:szCs w:val="48"/>
        </w:rPr>
        <w:t xml:space="preserve">Ποικιλίες φυτών, βελτιωμένες μέσω επιλεκτικής αναπαραγωγής ή τεχνολογιών </w:t>
      </w:r>
      <w:r w:rsidR="000623C8">
        <w:rPr>
          <w:sz w:val="48"/>
          <w:szCs w:val="48"/>
          <w:lang w:val="en-US"/>
        </w:rPr>
        <w:t>OGM</w:t>
      </w:r>
      <w:r w:rsidRPr="00773A22">
        <w:rPr>
          <w:sz w:val="48"/>
          <w:szCs w:val="48"/>
        </w:rPr>
        <w:t xml:space="preserve">, μπορούν να αντέχουν δυσμενείς συνθήκες όπως ξηρασία, ακραία ζέστη, πλημμύρες και </w:t>
      </w:r>
      <w:proofErr w:type="spellStart"/>
      <w:r w:rsidRPr="00773A22">
        <w:rPr>
          <w:sz w:val="48"/>
          <w:szCs w:val="48"/>
        </w:rPr>
        <w:t>αλατότητα</w:t>
      </w:r>
      <w:proofErr w:type="spellEnd"/>
      <w:r w:rsidRPr="00773A22">
        <w:rPr>
          <w:sz w:val="48"/>
          <w:szCs w:val="48"/>
        </w:rPr>
        <w:t>.</w:t>
      </w:r>
    </w:p>
    <w:p w14:paraId="3A0C4118" w14:textId="77777777" w:rsidR="001F0067" w:rsidRPr="003515E6" w:rsidRDefault="001F0067" w:rsidP="00773A22">
      <w:pPr>
        <w:jc w:val="both"/>
      </w:pPr>
    </w:p>
    <w:p w14:paraId="0141A001" w14:textId="50899A79" w:rsidR="001F0067" w:rsidRPr="00773A22" w:rsidRDefault="00957321" w:rsidP="00773A22">
      <w:pPr>
        <w:pStyle w:val="Heading4"/>
        <w:rPr>
          <w:lang w:val="el-GR"/>
        </w:rPr>
      </w:pPr>
      <w:r w:rsidRPr="003515E6">
        <w:rPr>
          <w:i/>
          <w:lang w:val="el-GR"/>
        </w:rPr>
        <w:t xml:space="preserve">Πηγή εικόνας: </w:t>
      </w:r>
      <w:r>
        <w:t>https</w:t>
      </w:r>
      <w:r w:rsidRPr="003515E6">
        <w:rPr>
          <w:lang w:val="el-GR"/>
        </w:rPr>
        <w:t>://</w:t>
      </w:r>
      <w:r>
        <w:t>creativecommons</w:t>
      </w:r>
      <w:r w:rsidRPr="003515E6">
        <w:rPr>
          <w:lang w:val="el-GR"/>
        </w:rPr>
        <w:t>.</w:t>
      </w:r>
      <w:r>
        <w:t>org</w:t>
      </w:r>
      <w:r w:rsidRPr="003515E6">
        <w:br w:type="page"/>
      </w:r>
    </w:p>
    <w:p w14:paraId="23F17597" w14:textId="04D14181" w:rsidR="001F0067" w:rsidRPr="00773A22" w:rsidRDefault="00957321" w:rsidP="00773A22">
      <w:pPr>
        <w:pStyle w:val="Heading1"/>
        <w:rPr>
          <w:lang w:val="el-GR"/>
        </w:rPr>
      </w:pPr>
      <w:r w:rsidRPr="003515E6">
        <w:lastRenderedPageBreak/>
        <w:t>ΠΡΟΓΡΑΜΜΑΤΑ ΚΡΑΤΙΚΗΣ ΣΤΗΡΙΞΗΣ</w:t>
      </w:r>
    </w:p>
    <w:p w14:paraId="0138EF69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75B6E80A" wp14:editId="7E8664AD">
            <wp:extent cx="4508938" cy="3230895"/>
            <wp:effectExtent l="0" t="0" r="635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14925" cy="323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5428D" w14:textId="77777777" w:rsidR="001F0067" w:rsidRDefault="001F0067" w:rsidP="00773A22"/>
    <w:p w14:paraId="7C16BF90" w14:textId="77777777" w:rsidR="001F0067" w:rsidRPr="003515E6" w:rsidRDefault="00957321" w:rsidP="00773A22">
      <w:r w:rsidRPr="003515E6">
        <w:t>Προγράμματα χρηματοδότησης που υποστηρίζουν έργα προσαρμογής στην κλιματική αλλαγή, όπως διαχείριση υδάτων, αντιπλημμυρική προστασία, ανθεκτικότητα υποδομών και σχεδιασμό χρήσεων γης.</w:t>
      </w:r>
    </w:p>
    <w:p w14:paraId="4F0D989B" w14:textId="77777777" w:rsidR="001F0067" w:rsidRPr="003515E6" w:rsidRDefault="001F0067" w:rsidP="00773A22">
      <w:pPr>
        <w:jc w:val="both"/>
      </w:pPr>
    </w:p>
    <w:p w14:paraId="58C194AB" w14:textId="6ACAA0B1" w:rsidR="001F0067" w:rsidRPr="003515E6" w:rsidRDefault="00957321" w:rsidP="00773A22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br w:type="page"/>
      </w:r>
    </w:p>
    <w:p w14:paraId="15714E86" w14:textId="77777777" w:rsidR="001F0067" w:rsidRPr="00773A22" w:rsidRDefault="00957321" w:rsidP="00773A22">
      <w:pPr>
        <w:pStyle w:val="Heading1"/>
        <w:rPr>
          <w:sz w:val="80"/>
          <w:szCs w:val="80"/>
        </w:rPr>
      </w:pPr>
      <w:r w:rsidRPr="00773A22">
        <w:rPr>
          <w:sz w:val="80"/>
          <w:szCs w:val="80"/>
        </w:rPr>
        <w:lastRenderedPageBreak/>
        <w:t>ΕΚΠ</w:t>
      </w:r>
      <w:r w:rsidRPr="00773A22">
        <w:rPr>
          <w:sz w:val="80"/>
          <w:szCs w:val="80"/>
        </w:rPr>
        <w:t>ΑΙΔΕΥΣΗ ΕΤΟΙΜΟΤΗΤΑΣ ΓΙΑ ΚΑΤΑΣΤΡΟΦΕΣ</w:t>
      </w:r>
    </w:p>
    <w:p w14:paraId="36DE1B75" w14:textId="77777777" w:rsidR="001F0067" w:rsidRPr="003515E6" w:rsidRDefault="001F0067" w:rsidP="00773A22"/>
    <w:p w14:paraId="01D03ADD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2185ED37" wp14:editId="7FC3D68E">
            <wp:extent cx="4288221" cy="3242786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97245" cy="324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EDE38" w14:textId="77777777" w:rsidR="001F0067" w:rsidRDefault="001F0067" w:rsidP="00773A22"/>
    <w:p w14:paraId="344FCB16" w14:textId="1A8BC8EA" w:rsidR="001F0067" w:rsidRPr="00773A22" w:rsidRDefault="00773A22" w:rsidP="00773A22">
      <w:pPr>
        <w:rPr>
          <w:sz w:val="48"/>
          <w:szCs w:val="48"/>
        </w:rPr>
      </w:pPr>
      <w:r w:rsidRPr="00773A22">
        <w:rPr>
          <w:sz w:val="48"/>
          <w:szCs w:val="48"/>
        </w:rPr>
        <w:t>Εκπαίδευση ατόμων και κοινοτήτων για το πώς να ανταποκρίνονται σε έκτακτες ανάγκες, στοχεύοντας σε δεξιότητες όπως βασικές πρώτες βοήθειες, πυρασφάλεια και έρευνα και διάσωση.</w:t>
      </w:r>
    </w:p>
    <w:p w14:paraId="43644FB3" w14:textId="77777777" w:rsidR="001F0067" w:rsidRPr="003515E6" w:rsidRDefault="001F0067" w:rsidP="00773A22">
      <w:pPr>
        <w:jc w:val="both"/>
      </w:pPr>
    </w:p>
    <w:p w14:paraId="47C9BB93" w14:textId="7FA77DB7" w:rsidR="001F0067" w:rsidRPr="00773A22" w:rsidRDefault="00957321" w:rsidP="00773A22">
      <w:pPr>
        <w:pStyle w:val="Heading4"/>
        <w:rPr>
          <w:lang w:val="el-GR"/>
        </w:rPr>
      </w:pPr>
      <w:r w:rsidRPr="003515E6">
        <w:rPr>
          <w:i/>
          <w:lang w:val="el-GR"/>
        </w:rPr>
        <w:t xml:space="preserve">Πηγή εικόνας: </w:t>
      </w:r>
      <w:r>
        <w:t>https</w:t>
      </w:r>
      <w:r w:rsidRPr="003515E6">
        <w:rPr>
          <w:lang w:val="el-GR"/>
        </w:rPr>
        <w:t>://</w:t>
      </w:r>
      <w:r>
        <w:t>creativecommons</w:t>
      </w:r>
      <w:r w:rsidRPr="003515E6">
        <w:rPr>
          <w:lang w:val="el-GR"/>
        </w:rPr>
        <w:t>.</w:t>
      </w:r>
      <w:r>
        <w:t>o</w:t>
      </w:r>
      <w:r>
        <w:t>rg</w:t>
      </w:r>
      <w:r w:rsidRPr="003515E6">
        <w:br w:type="page"/>
      </w:r>
    </w:p>
    <w:p w14:paraId="77389992" w14:textId="4D950AE8" w:rsidR="001F0067" w:rsidRPr="009A4444" w:rsidRDefault="00957321" w:rsidP="009A4444">
      <w:pPr>
        <w:pStyle w:val="Heading1"/>
        <w:rPr>
          <w:sz w:val="68"/>
          <w:szCs w:val="68"/>
          <w:lang w:val="el-GR"/>
        </w:rPr>
      </w:pPr>
      <w:r w:rsidRPr="009A4444">
        <w:rPr>
          <w:sz w:val="68"/>
          <w:szCs w:val="68"/>
        </w:rPr>
        <w:lastRenderedPageBreak/>
        <w:t>ΠΡΟΓΡΑΜΜΑ ΠΡΟΣΑΡΜΟΓΗΣ ΜΕ ΠΡΩΤΟΒΟΥΛΙΑ ΤΗΣ ΚΟΙΝΟΤΗΤΑΣ</w:t>
      </w:r>
    </w:p>
    <w:p w14:paraId="516863CF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1748E682" wp14:editId="078327A8">
            <wp:extent cx="4619297" cy="4060792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26278" cy="4066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9DA16" w14:textId="77777777" w:rsidR="001F0067" w:rsidRDefault="001F0067" w:rsidP="00773A22"/>
    <w:p w14:paraId="29A352D3" w14:textId="69D04CEE" w:rsidR="001F0067" w:rsidRPr="009A4444" w:rsidRDefault="00957321" w:rsidP="009A4444">
      <w:pPr>
        <w:rPr>
          <w:sz w:val="50"/>
          <w:szCs w:val="50"/>
        </w:rPr>
      </w:pPr>
      <w:r w:rsidRPr="009A4444">
        <w:rPr>
          <w:sz w:val="50"/>
          <w:szCs w:val="50"/>
        </w:rPr>
        <w:t>Μια συμμετοχική διαδικασία όπου οι τοπικές κοινότητες αναλαμβάνουν τον σχεδιασμό και την εφαρμογή στρατηγικών για την ενίσχυση της ανθεκτικότητας απέναντι στις επιπτώσεις της κλιματικής αλλαγής.</w:t>
      </w:r>
    </w:p>
    <w:p w14:paraId="79AD24BE" w14:textId="77777777" w:rsidR="001F0067" w:rsidRPr="003515E6" w:rsidRDefault="001F0067" w:rsidP="00773A22"/>
    <w:p w14:paraId="57C49149" w14:textId="772440D1" w:rsidR="001F0067" w:rsidRPr="003515E6" w:rsidRDefault="00957321" w:rsidP="009A4444">
      <w:pPr>
        <w:pStyle w:val="Heading4"/>
      </w:pPr>
      <w:r w:rsidRPr="003515E6">
        <w:rPr>
          <w:i/>
        </w:rPr>
        <w:t xml:space="preserve">Πηγή εικόνας: </w:t>
      </w:r>
      <w:r>
        <w:t>https</w:t>
      </w:r>
      <w:r w:rsidRPr="003515E6">
        <w:t>://</w:t>
      </w:r>
      <w:r>
        <w:t>pixabay</w:t>
      </w:r>
      <w:r w:rsidRPr="003515E6">
        <w:t>.</w:t>
      </w:r>
      <w:r>
        <w:t>com</w:t>
      </w:r>
      <w:r w:rsidRPr="003515E6">
        <w:br w:type="page"/>
      </w:r>
    </w:p>
    <w:p w14:paraId="2B067770" w14:textId="77777777" w:rsidR="001F0067" w:rsidRPr="003515E6" w:rsidRDefault="00957321" w:rsidP="00773A22">
      <w:pPr>
        <w:pStyle w:val="Heading1"/>
      </w:pPr>
      <w:r w:rsidRPr="003515E6">
        <w:lastRenderedPageBreak/>
        <w:t>ΣΥΣΤΗΜΑΤΑ ΕΓΚΑΙΡΗΣ ΠΡΟΕΙΔΟΠΟΙΗΣΗΣ</w:t>
      </w:r>
    </w:p>
    <w:p w14:paraId="3220CCF8" w14:textId="77777777" w:rsidR="001F0067" w:rsidRPr="003515E6" w:rsidRDefault="001F0067" w:rsidP="00773A22"/>
    <w:p w14:paraId="2F64124C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730FDC08" wp14:editId="2475572F">
            <wp:extent cx="5186855" cy="2576909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88185" cy="257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EBD09" w14:textId="77777777" w:rsidR="001F0067" w:rsidRDefault="001F0067" w:rsidP="00773A22"/>
    <w:p w14:paraId="0F46CA6E" w14:textId="77777777" w:rsidR="001F0067" w:rsidRPr="003515E6" w:rsidRDefault="00957321" w:rsidP="00773A22">
      <w:r w:rsidRPr="003515E6">
        <w:t>Τα συστήματα έγκαιρης προειδοποίησης για ακραία καιρικά φαινόμενα παρέχουν κρίσιμες, έγκαιρες ειδοποιήσεις που βοηθούν στην προστασία των κοινοτήτων και στη μείωση των κλιματικών κινδ</w:t>
      </w:r>
      <w:r w:rsidRPr="003515E6">
        <w:t>ύνων.</w:t>
      </w:r>
    </w:p>
    <w:p w14:paraId="29D08E5E" w14:textId="77777777" w:rsidR="001F0067" w:rsidRPr="003515E6" w:rsidRDefault="001F0067" w:rsidP="00773A22"/>
    <w:p w14:paraId="40F26CA9" w14:textId="77777777" w:rsidR="001F0067" w:rsidRPr="003515E6" w:rsidRDefault="001F0067" w:rsidP="00773A22"/>
    <w:p w14:paraId="30F6BA7A" w14:textId="449E610B" w:rsidR="001F0067" w:rsidRPr="009A4444" w:rsidRDefault="00957321" w:rsidP="009A4444">
      <w:pPr>
        <w:pStyle w:val="Heading4"/>
        <w:rPr>
          <w:lang w:val="el-GR"/>
        </w:rPr>
      </w:pPr>
      <w:r w:rsidRPr="003515E6">
        <w:rPr>
          <w:i/>
          <w:lang w:val="el-GR"/>
        </w:rPr>
        <w:t xml:space="preserve">Πηγή εικόνας: </w:t>
      </w:r>
      <w:r>
        <w:t>thegeographeronline</w:t>
      </w:r>
      <w:r w:rsidRPr="003515E6">
        <w:rPr>
          <w:lang w:val="el-GR"/>
        </w:rPr>
        <w:t>.</w:t>
      </w:r>
      <w:r>
        <w:t>net</w:t>
      </w:r>
      <w:r w:rsidRPr="003515E6">
        <w:br w:type="page"/>
      </w:r>
    </w:p>
    <w:p w14:paraId="70002287" w14:textId="3E238723" w:rsidR="001F0067" w:rsidRPr="009A4444" w:rsidRDefault="00957321" w:rsidP="009A4444">
      <w:pPr>
        <w:pStyle w:val="Heading1"/>
        <w:rPr>
          <w:sz w:val="82"/>
          <w:szCs w:val="82"/>
          <w:lang w:val="el-GR"/>
        </w:rPr>
      </w:pPr>
      <w:r w:rsidRPr="009A4444">
        <w:rPr>
          <w:sz w:val="82"/>
          <w:szCs w:val="82"/>
        </w:rPr>
        <w:lastRenderedPageBreak/>
        <w:t>ΕΚΠΑΙΔΕΥΣΗ ΕΤΟΙΜΟΤΗΤΑΣ ΓΙΑ ΚΑΤΑΣΤΡΟΦΕΣ</w:t>
      </w:r>
    </w:p>
    <w:p w14:paraId="503975DA" w14:textId="77777777" w:rsidR="001F0067" w:rsidRDefault="00957321" w:rsidP="00773A22">
      <w:r>
        <w:rPr>
          <w:noProof/>
          <w:lang w:eastAsia="el-GR"/>
        </w:rPr>
        <w:drawing>
          <wp:inline distT="0" distB="0" distL="0" distR="0" wp14:anchorId="390205A5" wp14:editId="0CA557BC">
            <wp:extent cx="4441371" cy="336131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52434" cy="3369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AF9BF" w14:textId="77777777" w:rsidR="001F0067" w:rsidRDefault="001F0067" w:rsidP="00773A22"/>
    <w:p w14:paraId="6DFBEE26" w14:textId="77777777" w:rsidR="001F0067" w:rsidRPr="003515E6" w:rsidRDefault="00957321" w:rsidP="00773A22">
      <w:r w:rsidRPr="003515E6">
        <w:t>Διδασκαλία ατόμων και κοινοτήτων για το πώς να ανταποκρίνονται σε έκτακτες ανάγκες, με εκπαίδευση σε δεξιότητες όπως βασικές πρώτες βοήθειες, πυρασφάλεια και έρευνα κα</w:t>
      </w:r>
      <w:r w:rsidRPr="003515E6">
        <w:t>ι διάσωση.</w:t>
      </w:r>
    </w:p>
    <w:p w14:paraId="74EC18DE" w14:textId="77777777" w:rsidR="001F0067" w:rsidRPr="003515E6" w:rsidRDefault="001F0067" w:rsidP="00773A22"/>
    <w:p w14:paraId="20830099" w14:textId="77777777" w:rsidR="001F0067" w:rsidRPr="003515E6" w:rsidRDefault="001F0067" w:rsidP="00773A22"/>
    <w:p w14:paraId="5CBAC279" w14:textId="77777777" w:rsidR="001F0067" w:rsidRDefault="00957321" w:rsidP="00773A22">
      <w:pPr>
        <w:pStyle w:val="Heading4"/>
      </w:pPr>
      <w:r>
        <w:rPr>
          <w:i/>
        </w:rPr>
        <w:t xml:space="preserve">Πηγή εικόνας: </w:t>
      </w:r>
      <w:r>
        <w:t>https://creativecommons.org</w:t>
      </w:r>
    </w:p>
    <w:sectPr w:rsidR="001F0067" w:rsidSect="003515E6">
      <w:pgSz w:w="11907" w:h="16840" w:code="9"/>
      <w:pgMar w:top="1418" w:right="1134" w:bottom="1134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34616"/>
    <w:rsid w:val="0006063C"/>
    <w:rsid w:val="000623C8"/>
    <w:rsid w:val="0015074B"/>
    <w:rsid w:val="001F0067"/>
    <w:rsid w:val="0029639D"/>
    <w:rsid w:val="00326F90"/>
    <w:rsid w:val="003515E6"/>
    <w:rsid w:val="0070152B"/>
    <w:rsid w:val="00773A22"/>
    <w:rsid w:val="00957321"/>
    <w:rsid w:val="009A4444"/>
    <w:rsid w:val="00AA1D8D"/>
    <w:rsid w:val="00B47730"/>
    <w:rsid w:val="00B563E8"/>
    <w:rsid w:val="00CB0664"/>
    <w:rsid w:val="00F26E0C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B107330"/>
  <w14:defaultImageDpi w14:val="300"/>
  <w15:docId w15:val="{2011E68B-F026-4D15-8588-EDE8465737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73A22"/>
    <w:pPr>
      <w:spacing w:after="160" w:line="259" w:lineRule="auto"/>
      <w:jc w:val="center"/>
    </w:pPr>
    <w:rPr>
      <w:rFonts w:asciiTheme="majorHAnsi" w:eastAsiaTheme="minorHAnsi" w:hAnsiTheme="majorHAnsi" w:cstheme="majorHAnsi"/>
      <w:color w:val="808080" w:themeColor="background1" w:themeShade="80"/>
      <w:kern w:val="2"/>
      <w:sz w:val="52"/>
      <w:szCs w:val="52"/>
      <w:lang w:val="el-GR"/>
      <w14:ligatures w14:val="standardContextu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3515E6"/>
    <w:pPr>
      <w:outlineLvl w:val="0"/>
    </w:pPr>
    <w:rPr>
      <w:b/>
      <w:bCs/>
      <w:sz w:val="96"/>
      <w:szCs w:val="96"/>
      <w:lang w:val="it-IT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515E6"/>
    <w:pPr>
      <w:jc w:val="right"/>
      <w:outlineLvl w:val="3"/>
    </w:pPr>
    <w:rPr>
      <w:rFonts w:asciiTheme="minorHAnsi" w:hAnsiTheme="minorHAnsi"/>
      <w:sz w:val="22"/>
      <w:lang w:val="it-IT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eastAsiaTheme="majorEastAsia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eastAsiaTheme="majorEastAsia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eastAsiaTheme="majorEastAsia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eastAsiaTheme="majorEastAsia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eastAsiaTheme="majorEastAsia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3515E6"/>
    <w:rPr>
      <w:rFonts w:asciiTheme="majorHAnsi" w:eastAsiaTheme="minorHAnsi" w:hAnsiTheme="majorHAnsi" w:cstheme="majorHAnsi"/>
      <w:b/>
      <w:bCs/>
      <w:color w:val="808080" w:themeColor="background1" w:themeShade="80"/>
      <w:kern w:val="2"/>
      <w:sz w:val="96"/>
      <w:szCs w:val="96"/>
      <w:lang w:val="it-IT"/>
      <w14:ligatures w14:val="standardContextual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eastAsiaTheme="majorEastAsia" w:cstheme="majorBidi"/>
      <w:color w:val="17365D" w:themeColor="text2" w:themeShade="BF"/>
      <w:spacing w:val="5"/>
      <w:kern w:val="28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rsid w:val="003515E6"/>
    <w:rPr>
      <w:rFonts w:eastAsiaTheme="minorHAnsi"/>
      <w:color w:val="808080" w:themeColor="background1" w:themeShade="80"/>
      <w:kern w:val="2"/>
      <w:lang w:val="it-IT"/>
      <w14:ligatures w14:val="standardContextual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B29A94A-C40D-4455-875E-B0BBF862F6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994</Words>
  <Characters>5371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6353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user</cp:lastModifiedBy>
  <cp:revision>2</cp:revision>
  <dcterms:created xsi:type="dcterms:W3CDTF">2026-01-26T06:53:00Z</dcterms:created>
  <dcterms:modified xsi:type="dcterms:W3CDTF">2026-01-26T06:53:00Z</dcterms:modified>
  <cp:category/>
</cp:coreProperties>
</file>