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9CA74D" w14:textId="2A8778B8" w:rsidR="000420BB" w:rsidRPr="000420BB" w:rsidRDefault="000420BB">
      <w:pPr>
        <w:jc w:val="center"/>
        <w:rPr>
          <w:rFonts w:asciiTheme="majorBidi" w:hAnsiTheme="majorBidi" w:cstheme="majorBidi"/>
          <w:b/>
          <w:sz w:val="36"/>
        </w:rPr>
      </w:pPr>
      <w:r w:rsidRPr="000420BB">
        <w:rPr>
          <w:rFonts w:asciiTheme="majorBidi" w:eastAsia="Times New Roman" w:hAnsiTheme="majorBidi" w:cstheme="majorBidi"/>
          <w:b/>
          <w:bCs/>
          <w:noProof/>
          <w:color w:val="FF0000"/>
          <w:kern w:val="36"/>
          <w:sz w:val="52"/>
          <w:szCs w:val="52"/>
        </w:rPr>
        <w:drawing>
          <wp:inline distT="0" distB="0" distL="0" distR="0" wp14:anchorId="2A2F0330" wp14:editId="689A01D5">
            <wp:extent cx="3762375" cy="1838391"/>
            <wp:effectExtent l="0" t="0" r="0" b="9525"/>
            <wp:docPr id="7593416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pact-log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0664" cy="1842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6A0F6" w14:textId="4B584C97" w:rsidR="006A2463" w:rsidRPr="00717204" w:rsidRDefault="00000000" w:rsidP="00717204">
      <w:pPr>
        <w:spacing w:before="100" w:beforeAutospacing="1" w:after="100" w:afterAutospacing="1" w:line="240" w:lineRule="auto"/>
        <w:jc w:val="center"/>
        <w:outlineLvl w:val="0"/>
        <w:rPr>
          <w:rFonts w:asciiTheme="majorBidi" w:eastAsia="Times New Roman" w:hAnsiTheme="majorBidi" w:cstheme="majorBidi"/>
          <w:b/>
          <w:bCs/>
          <w:color w:val="4F6228" w:themeColor="accent3" w:themeShade="80"/>
          <w:kern w:val="36"/>
          <w:sz w:val="52"/>
          <w:szCs w:val="52"/>
          <w:lang w:val="el-GR" w:eastAsia="it-IT"/>
        </w:rPr>
      </w:pPr>
      <w:r w:rsidRPr="00B40BBB">
        <w:rPr>
          <w:rFonts w:asciiTheme="majorBidi" w:eastAsia="Times New Roman" w:hAnsiTheme="majorBidi" w:cstheme="majorBidi"/>
          <w:b/>
          <w:bCs/>
          <w:color w:val="4F6228" w:themeColor="accent3" w:themeShade="80"/>
          <w:kern w:val="36"/>
          <w:sz w:val="52"/>
          <w:szCs w:val="52"/>
          <w:lang w:val="el-GR" w:eastAsia="it-IT"/>
        </w:rPr>
        <w:t>Δραστηριότητα 4</w:t>
      </w:r>
      <w:r w:rsidR="000420BB" w:rsidRPr="00B40BBB">
        <w:rPr>
          <w:rFonts w:asciiTheme="majorBidi" w:eastAsia="Times New Roman" w:hAnsiTheme="majorBidi" w:cstheme="majorBidi"/>
          <w:b/>
          <w:bCs/>
          <w:color w:val="4F6228" w:themeColor="accent3" w:themeShade="80"/>
          <w:kern w:val="36"/>
          <w:sz w:val="52"/>
          <w:szCs w:val="52"/>
          <w:lang w:val="el-GR" w:eastAsia="it-IT"/>
        </w:rPr>
        <w:t xml:space="preserve"> - Κατευθυντήριες Οδηγίες</w:t>
      </w:r>
    </w:p>
    <w:p w14:paraId="4C89DC4D" w14:textId="77777777" w:rsidR="006A2463" w:rsidRPr="000420BB" w:rsidRDefault="00000000" w:rsidP="000420BB">
      <w:pPr>
        <w:spacing w:before="100" w:beforeAutospacing="1" w:after="100" w:afterAutospacing="1" w:line="240" w:lineRule="auto"/>
        <w:jc w:val="center"/>
        <w:outlineLvl w:val="0"/>
        <w:rPr>
          <w:rFonts w:asciiTheme="majorBidi" w:hAnsiTheme="majorBidi" w:cstheme="majorBidi"/>
          <w:color w:val="4F6228" w:themeColor="accent3" w:themeShade="80"/>
          <w:lang w:val="el-GR"/>
        </w:rPr>
      </w:pPr>
      <w:r w:rsidRPr="000420BB">
        <w:rPr>
          <w:rFonts w:asciiTheme="majorBidi" w:eastAsia="Times New Roman" w:hAnsiTheme="majorBidi" w:cstheme="majorBidi"/>
          <w:b/>
          <w:bCs/>
          <w:color w:val="4F6228" w:themeColor="accent3" w:themeShade="80"/>
          <w:kern w:val="36"/>
          <w:sz w:val="52"/>
          <w:szCs w:val="52"/>
          <w:lang w:val="en-GB" w:eastAsia="it-IT"/>
        </w:rPr>
        <w:t>Photovoice</w:t>
      </w:r>
      <w:r w:rsidRPr="00B40BBB">
        <w:rPr>
          <w:rFonts w:asciiTheme="majorBidi" w:eastAsia="Times New Roman" w:hAnsiTheme="majorBidi" w:cstheme="majorBidi"/>
          <w:b/>
          <w:bCs/>
          <w:color w:val="4F6228" w:themeColor="accent3" w:themeShade="80"/>
          <w:kern w:val="36"/>
          <w:sz w:val="52"/>
          <w:szCs w:val="52"/>
          <w:lang w:val="el-GR" w:eastAsia="it-IT"/>
        </w:rPr>
        <w:t>: Συμμετοχική Μεθοδολογία</w:t>
      </w:r>
    </w:p>
    <w:p w14:paraId="1632A6ED" w14:textId="157F1593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Το </w:t>
      </w:r>
      <w:r w:rsidRPr="000420BB">
        <w:rPr>
          <w:rFonts w:asciiTheme="majorBidi" w:hAnsiTheme="majorBidi" w:cstheme="majorBidi"/>
          <w:b/>
          <w:bCs/>
          <w:sz w:val="24"/>
          <w:szCs w:val="24"/>
        </w:rPr>
        <w:t>Photovoice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είναι μια ποιοτική ερευνητική μεθοδολογία και εργαλείο κοινωνικής παρέμβασης, που χρησιμοποιεί τη φωτογραφία ως μέσο για να δώσει «φωνή» σε κοινότητες, περιθωριοποιημένες ομάδες ή ανθρώπους που συνήθως δεν έχουν την ευκαιρία να εκφράσουν την οπτική τους για τον κόσμο.</w:t>
      </w:r>
    </w:p>
    <w:p w14:paraId="303A8F51" w14:textId="77777777" w:rsidR="006A2463" w:rsidRPr="000420BB" w:rsidRDefault="00000000" w:rsidP="000420BB">
      <w:pPr>
        <w:pStyle w:val="21"/>
      </w:pPr>
      <w:r w:rsidRPr="000420BB">
        <w:t xml:space="preserve">Προέλευση και Φιλοσοφία </w:t>
      </w:r>
      <w:r w:rsidRPr="000420BB">
        <w:rPr>
          <w:b w:val="0"/>
          <w:bCs w:val="0"/>
          <w:sz w:val="24"/>
          <w:szCs w:val="24"/>
        </w:rPr>
        <w:t>(5–7 λεπτά)</w:t>
      </w:r>
    </w:p>
    <w:p w14:paraId="5198D943" w14:textId="77777777" w:rsidR="006A2463" w:rsidRPr="000420BB" w:rsidRDefault="00000000">
      <w:pPr>
        <w:rPr>
          <w:rFonts w:asciiTheme="majorBidi" w:hAnsiTheme="majorBidi" w:cstheme="majorBidi"/>
          <w:sz w:val="24"/>
          <w:szCs w:val="24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Αναπτύχθηκε τη δεκαετία του 1990 από τις </w:t>
      </w:r>
      <w:r w:rsidRPr="000420BB">
        <w:rPr>
          <w:rFonts w:asciiTheme="majorBidi" w:hAnsiTheme="majorBidi" w:cstheme="majorBidi"/>
          <w:sz w:val="24"/>
          <w:szCs w:val="24"/>
        </w:rPr>
        <w:t>Caroline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sz w:val="24"/>
          <w:szCs w:val="24"/>
        </w:rPr>
        <w:t>Wang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και </w:t>
      </w:r>
      <w:r w:rsidRPr="000420BB">
        <w:rPr>
          <w:rFonts w:asciiTheme="majorBidi" w:hAnsiTheme="majorBidi" w:cstheme="majorBidi"/>
          <w:sz w:val="24"/>
          <w:szCs w:val="24"/>
        </w:rPr>
        <w:t>Mary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sz w:val="24"/>
          <w:szCs w:val="24"/>
        </w:rPr>
        <w:t>Ann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sz w:val="24"/>
          <w:szCs w:val="24"/>
        </w:rPr>
        <w:t>Burris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. </w:t>
      </w:r>
      <w:r w:rsidRPr="000420BB">
        <w:rPr>
          <w:rFonts w:asciiTheme="majorBidi" w:hAnsiTheme="majorBidi" w:cstheme="majorBidi"/>
          <w:sz w:val="24"/>
          <w:szCs w:val="24"/>
        </w:rPr>
        <w:t>Η μεθοδολογία αυτή βασίζεται σε τρεις πυλώνες:</w:t>
      </w:r>
    </w:p>
    <w:p w14:paraId="6FD3BA13" w14:textId="77777777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</w:rPr>
      </w:pPr>
      <w:r w:rsidRPr="000420BB">
        <w:rPr>
          <w:rFonts w:asciiTheme="majorBidi" w:hAnsiTheme="majorBidi" w:cstheme="majorBidi"/>
          <w:sz w:val="24"/>
          <w:szCs w:val="24"/>
        </w:rPr>
        <w:t>Ενδυνάμωση των ανθρώπων</w:t>
      </w:r>
    </w:p>
    <w:p w14:paraId="289669D5" w14:textId="77777777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</w:rPr>
      </w:pPr>
      <w:r w:rsidRPr="000420BB">
        <w:rPr>
          <w:rFonts w:asciiTheme="majorBidi" w:hAnsiTheme="majorBidi" w:cstheme="majorBidi"/>
          <w:sz w:val="24"/>
          <w:szCs w:val="24"/>
        </w:rPr>
        <w:t>Κριτική παιδαγωγική του Paulo Freire</w:t>
      </w:r>
    </w:p>
    <w:p w14:paraId="2D66DED5" w14:textId="2492A664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</w:rPr>
      </w:pPr>
      <w:proofErr w:type="spellStart"/>
      <w:r w:rsidRPr="000420BB">
        <w:rPr>
          <w:rFonts w:asciiTheme="majorBidi" w:hAnsiTheme="majorBidi" w:cstheme="majorBidi"/>
          <w:sz w:val="24"/>
          <w:szCs w:val="24"/>
        </w:rPr>
        <w:t>Φεμινιστική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φωτογρ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>αφία</w:t>
      </w:r>
      <w:r w:rsidR="006E519D">
        <w:rPr>
          <w:rFonts w:asciiTheme="majorBidi" w:hAnsiTheme="majorBidi" w:cstheme="majorBidi"/>
          <w:sz w:val="24"/>
          <w:szCs w:val="24"/>
          <w:lang w:val="el-GR"/>
        </w:rPr>
        <w:t xml:space="preserve"> για ντοκιμαντέρ</w:t>
      </w:r>
    </w:p>
    <w:p w14:paraId="5E7F4BAC" w14:textId="458B600B" w:rsidR="006A2463" w:rsidRPr="006E519D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i/>
          <w:sz w:val="24"/>
          <w:szCs w:val="24"/>
        </w:rPr>
        <w:t xml:space="preserve">  </w:t>
      </w:r>
      <w:r w:rsidR="006E519D">
        <w:object w:dxaOrig="1520" w:dyaOrig="987" w14:anchorId="09ED52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7" o:title=""/>
          </v:shape>
          <o:OLEObject Type="Embed" ProgID="Package" ShapeID="_x0000_i1025" DrawAspect="Icon" ObjectID="_1830978789" r:id="rId8"/>
        </w:object>
      </w:r>
      <w:r w:rsidRPr="000420BB">
        <w:rPr>
          <w:rFonts w:asciiTheme="majorBidi" w:hAnsiTheme="majorBidi" w:cstheme="majorBidi"/>
          <w:i/>
          <w:sz w:val="24"/>
          <w:szCs w:val="24"/>
        </w:rPr>
        <w:t xml:space="preserve"> </w:t>
      </w:r>
      <w:r w:rsidRPr="006E519D">
        <w:rPr>
          <w:rFonts w:asciiTheme="minorHAnsi" w:eastAsiaTheme="minorHAnsi" w:hAnsiTheme="minorHAnsi"/>
          <w:b/>
          <w:color w:val="4F6228" w:themeColor="accent3" w:themeShade="80"/>
          <w:kern w:val="2"/>
          <w:lang w:val="it-IT"/>
          <w14:ligatures w14:val="standardContextual"/>
        </w:rPr>
        <w:t xml:space="preserve">ελέγξτε το αρχείο </w:t>
      </w:r>
      <w:r w:rsidR="006E519D">
        <w:rPr>
          <w:rFonts w:asciiTheme="minorHAnsi" w:eastAsiaTheme="minorHAnsi" w:hAnsiTheme="minorHAnsi"/>
          <w:b/>
          <w:color w:val="4F6228" w:themeColor="accent3" w:themeShade="80"/>
          <w:kern w:val="2"/>
          <w:lang w:val="el-GR"/>
          <w14:ligatures w14:val="standardContextual"/>
        </w:rPr>
        <w:t>ήχου</w:t>
      </w:r>
    </w:p>
    <w:p w14:paraId="5486EB76" w14:textId="77777777" w:rsidR="006A2463" w:rsidRPr="000420BB" w:rsidRDefault="006A2463">
      <w:pPr>
        <w:rPr>
          <w:rFonts w:asciiTheme="majorBidi" w:hAnsiTheme="majorBidi" w:cstheme="majorBidi"/>
          <w:sz w:val="24"/>
          <w:szCs w:val="24"/>
        </w:rPr>
      </w:pPr>
    </w:p>
    <w:p w14:paraId="5703EFDF" w14:textId="77777777" w:rsidR="006A2463" w:rsidRPr="000420BB" w:rsidRDefault="00000000" w:rsidP="000420BB">
      <w:pPr>
        <w:pStyle w:val="21"/>
      </w:pPr>
      <w:r w:rsidRPr="000420BB">
        <w:t>Πλεονεκτήματα</w:t>
      </w:r>
    </w:p>
    <w:p w14:paraId="4D162E54" w14:textId="77777777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Δίνει φωνή σε όσους/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ες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συνήθως δεν έχουν</w:t>
      </w:r>
    </w:p>
    <w:p w14:paraId="66FC3111" w14:textId="77777777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</w:rPr>
      </w:pPr>
      <w:proofErr w:type="spellStart"/>
      <w:r w:rsidRPr="000420BB">
        <w:rPr>
          <w:rFonts w:asciiTheme="majorBidi" w:hAnsiTheme="majorBidi" w:cstheme="majorBidi"/>
          <w:sz w:val="24"/>
          <w:szCs w:val="24"/>
        </w:rPr>
        <w:t>Δημιουργεί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κριτική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 επ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ίγνωση</w:t>
      </w:r>
      <w:proofErr w:type="spellEnd"/>
    </w:p>
    <w:p w14:paraId="73F3503C" w14:textId="77777777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</w:rPr>
      </w:pPr>
      <w:r w:rsidRPr="000420BB">
        <w:rPr>
          <w:rFonts w:asciiTheme="majorBidi" w:hAnsiTheme="majorBidi" w:cstheme="majorBidi"/>
          <w:sz w:val="24"/>
          <w:szCs w:val="24"/>
        </w:rPr>
        <w:t>Παράγει ισχυρά οπτικά δεδομένα</w:t>
      </w:r>
    </w:p>
    <w:p w14:paraId="5859FFB0" w14:textId="77777777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Διευκολύνει τον διάλογο και την κοινωνική αλλαγή</w:t>
      </w:r>
    </w:p>
    <w:p w14:paraId="0FB2E060" w14:textId="77777777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Είναι 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προσβάσιμο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σε άτομα με διαφορετικά επίπεδα 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γραμματισμού</w:t>
      </w:r>
      <w:proofErr w:type="spellEnd"/>
    </w:p>
    <w:p w14:paraId="5C5689C1" w14:textId="77777777" w:rsidR="006A2463" w:rsidRPr="000420BB" w:rsidRDefault="006A2463">
      <w:pPr>
        <w:rPr>
          <w:rFonts w:asciiTheme="majorBidi" w:hAnsiTheme="majorBidi" w:cstheme="majorBidi"/>
          <w:sz w:val="24"/>
          <w:szCs w:val="24"/>
          <w:lang w:val="el-GR"/>
        </w:rPr>
      </w:pPr>
    </w:p>
    <w:p w14:paraId="7EEFAADE" w14:textId="77777777" w:rsidR="006A2463" w:rsidRPr="000420BB" w:rsidRDefault="00000000" w:rsidP="000420BB">
      <w:pPr>
        <w:pStyle w:val="21"/>
      </w:pPr>
      <w:r w:rsidRPr="000420BB">
        <w:lastRenderedPageBreak/>
        <w:t>Πώς να το χρησιμοποιήσετε</w:t>
      </w:r>
    </w:p>
    <w:p w14:paraId="4B7B0D38" w14:textId="77777777" w:rsidR="006A2463" w:rsidRPr="006869E4" w:rsidRDefault="00000000" w:rsidP="006869E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val="en-GB" w:eastAsia="it-IT"/>
        </w:rPr>
      </w:pPr>
      <w:r w:rsidRPr="006869E4">
        <w:rPr>
          <w:rFonts w:ascii="Times New Roman" w:eastAsia="Times New Roman" w:hAnsi="Times New Roman" w:cs="Times New Roman"/>
          <w:b/>
          <w:bCs/>
          <w:sz w:val="27"/>
          <w:szCs w:val="27"/>
          <w:lang w:val="en-GB" w:eastAsia="it-IT"/>
        </w:rPr>
        <w:t xml:space="preserve">1. </w:t>
      </w:r>
      <w:proofErr w:type="spellStart"/>
      <w:r w:rsidRPr="006869E4">
        <w:rPr>
          <w:rStyle w:val="3Char"/>
          <w:rFonts w:eastAsia="Calibri"/>
        </w:rPr>
        <w:t>Προετοιμ</w:t>
      </w:r>
      <w:proofErr w:type="spellEnd"/>
      <w:r w:rsidRPr="006869E4">
        <w:rPr>
          <w:rStyle w:val="3Char"/>
          <w:rFonts w:eastAsia="Calibri"/>
        </w:rPr>
        <w:t>ασία</w:t>
      </w:r>
    </w:p>
    <w:p w14:paraId="4AB6FFE0" w14:textId="77777777" w:rsidR="006A2463" w:rsidRPr="006869E4" w:rsidRDefault="00000000">
      <w:pPr>
        <w:pStyle w:val="a0"/>
        <w:rPr>
          <w:rFonts w:asciiTheme="majorBidi" w:hAnsiTheme="majorBidi" w:cstheme="majorBidi"/>
          <w:sz w:val="28"/>
          <w:szCs w:val="28"/>
          <w:u w:val="single"/>
          <w:lang w:val="el-GR"/>
        </w:rPr>
      </w:pPr>
      <w:r w:rsidRPr="006869E4">
        <w:rPr>
          <w:rFonts w:asciiTheme="majorBidi" w:hAnsiTheme="majorBidi" w:cstheme="majorBidi"/>
          <w:sz w:val="28"/>
          <w:szCs w:val="28"/>
          <w:u w:val="single"/>
          <w:lang w:val="el-GR"/>
        </w:rPr>
        <w:t xml:space="preserve">Προσδιορίστε ποια </w:t>
      </w:r>
      <w:r w:rsidRPr="006869E4">
        <w:rPr>
          <w:rFonts w:asciiTheme="majorBidi" w:hAnsiTheme="majorBidi" w:cstheme="majorBidi"/>
          <w:b/>
          <w:bCs/>
          <w:sz w:val="28"/>
          <w:szCs w:val="28"/>
          <w:u w:val="single"/>
          <w:lang w:val="el-GR"/>
        </w:rPr>
        <w:t>μορφή</w:t>
      </w:r>
      <w:r w:rsidRPr="006869E4">
        <w:rPr>
          <w:rFonts w:asciiTheme="majorBidi" w:hAnsiTheme="majorBidi" w:cstheme="majorBidi"/>
          <w:sz w:val="28"/>
          <w:szCs w:val="28"/>
          <w:u w:val="single"/>
          <w:lang w:val="el-GR"/>
        </w:rPr>
        <w:t xml:space="preserve"> θα εφαρμόσετε: πραγματικές </w:t>
      </w:r>
      <w:r w:rsidRPr="006869E4">
        <w:rPr>
          <w:rFonts w:asciiTheme="majorBidi" w:hAnsiTheme="majorBidi" w:cstheme="majorBidi"/>
          <w:b/>
          <w:bCs/>
          <w:sz w:val="28"/>
          <w:szCs w:val="28"/>
          <w:u w:val="single"/>
          <w:lang w:val="el-GR"/>
        </w:rPr>
        <w:t>προσωπικές φωτογραφίες</w:t>
      </w:r>
      <w:r w:rsidRPr="006869E4">
        <w:rPr>
          <w:rFonts w:asciiTheme="majorBidi" w:hAnsiTheme="majorBidi" w:cstheme="majorBidi"/>
          <w:sz w:val="28"/>
          <w:szCs w:val="28"/>
          <w:u w:val="single"/>
          <w:lang w:val="el-GR"/>
        </w:rPr>
        <w:t xml:space="preserve"> ή </w:t>
      </w:r>
      <w:r w:rsidRPr="006869E4">
        <w:rPr>
          <w:rFonts w:asciiTheme="majorBidi" w:hAnsiTheme="majorBidi" w:cstheme="majorBidi"/>
          <w:b/>
          <w:bCs/>
          <w:sz w:val="28"/>
          <w:szCs w:val="28"/>
          <w:u w:val="single"/>
          <w:lang w:val="el-GR"/>
        </w:rPr>
        <w:t>εικόνες</w:t>
      </w:r>
      <w:r w:rsidRPr="006869E4">
        <w:rPr>
          <w:rFonts w:asciiTheme="majorBidi" w:hAnsiTheme="majorBidi" w:cstheme="majorBidi"/>
          <w:sz w:val="28"/>
          <w:szCs w:val="28"/>
          <w:u w:val="single"/>
          <w:lang w:val="el-GR"/>
        </w:rPr>
        <w:t xml:space="preserve"> </w:t>
      </w:r>
      <w:r w:rsidRPr="006869E4">
        <w:rPr>
          <w:rFonts w:asciiTheme="majorBidi" w:hAnsiTheme="majorBidi" w:cstheme="majorBidi"/>
          <w:b/>
          <w:bCs/>
          <w:sz w:val="28"/>
          <w:szCs w:val="28"/>
          <w:u w:val="single"/>
          <w:lang w:val="el-GR"/>
        </w:rPr>
        <w:t>από το διαδίκτυο</w:t>
      </w:r>
      <w:r w:rsidRPr="006869E4">
        <w:rPr>
          <w:rFonts w:asciiTheme="majorBidi" w:hAnsiTheme="majorBidi" w:cstheme="majorBidi"/>
          <w:sz w:val="28"/>
          <w:szCs w:val="28"/>
          <w:u w:val="single"/>
          <w:lang w:val="el-GR"/>
        </w:rPr>
        <w:t>.</w:t>
      </w:r>
    </w:p>
    <w:p w14:paraId="698308BE" w14:textId="5D1F933C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Χωρίστε όλους τους/ συμμετέχοντες σε ομάδες — συνήθως 7–10 άτομα.</w:t>
      </w:r>
    </w:p>
    <w:p w14:paraId="62F34F17" w14:textId="77777777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Εξηγήστε το θέμα (όμως τα ζητήματα της κλιματικής αλλαγής θα πρέπει ήδη να είναι ξεκάθαρα) ή τους στόχους που θα διερευνηθούν (π.χ.:)</w:t>
      </w:r>
    </w:p>
    <w:p w14:paraId="2B2E1F0A" w14:textId="77777777" w:rsidR="006A2463" w:rsidRPr="000420BB" w:rsidRDefault="00000000" w:rsidP="006869E4">
      <w:pPr>
        <w:pStyle w:val="a0"/>
        <w:numPr>
          <w:ilvl w:val="0"/>
          <w:numId w:val="0"/>
        </w:numPr>
        <w:ind w:left="72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– Περιβαλλοντικές αλλαγές που αναγκάζουν ανθρώπους να μετακινηθούν</w:t>
      </w:r>
    </w:p>
    <w:p w14:paraId="23699BE0" w14:textId="77777777" w:rsidR="006A2463" w:rsidRPr="000420BB" w:rsidRDefault="00000000" w:rsidP="006869E4">
      <w:pPr>
        <w:pStyle w:val="a0"/>
        <w:numPr>
          <w:ilvl w:val="0"/>
          <w:numId w:val="0"/>
        </w:numPr>
        <w:ind w:left="1080" w:hanging="36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– Χαμένα μέσα βιοπορισμού (αγροκτήματα, κτηνοτροφία, αλιεία)</w:t>
      </w:r>
    </w:p>
    <w:p w14:paraId="258DA0AA" w14:textId="183781F1" w:rsidR="006A2463" w:rsidRPr="006869E4" w:rsidRDefault="00000000" w:rsidP="006869E4">
      <w:pPr>
        <w:pStyle w:val="a0"/>
        <w:numPr>
          <w:ilvl w:val="0"/>
          <w:numId w:val="0"/>
        </w:numPr>
        <w:ind w:left="1080" w:hanging="360"/>
        <w:rPr>
          <w:rFonts w:asciiTheme="majorBidi" w:hAnsiTheme="majorBidi" w:cstheme="majorBidi"/>
          <w:sz w:val="24"/>
          <w:szCs w:val="24"/>
          <w:lang w:val="el-GR"/>
        </w:rPr>
      </w:pPr>
      <w:r w:rsidRPr="006869E4">
        <w:rPr>
          <w:rFonts w:asciiTheme="majorBidi" w:hAnsiTheme="majorBidi" w:cstheme="majorBidi"/>
          <w:sz w:val="24"/>
          <w:szCs w:val="24"/>
          <w:lang w:val="el-GR"/>
        </w:rPr>
        <w:t xml:space="preserve">– </w:t>
      </w:r>
      <w:r w:rsidR="006869E4">
        <w:rPr>
          <w:rFonts w:asciiTheme="majorBidi" w:hAnsiTheme="majorBidi" w:cstheme="majorBidi"/>
          <w:sz w:val="24"/>
          <w:szCs w:val="24"/>
          <w:lang w:val="el-GR"/>
        </w:rPr>
        <w:t>Δι</w:t>
      </w:r>
      <w:r w:rsidRPr="006869E4">
        <w:rPr>
          <w:rFonts w:asciiTheme="majorBidi" w:hAnsiTheme="majorBidi" w:cstheme="majorBidi"/>
          <w:sz w:val="24"/>
          <w:szCs w:val="24"/>
          <w:lang w:val="el-GR"/>
        </w:rPr>
        <w:t>αδρομές μετανάστευσης</w:t>
      </w:r>
    </w:p>
    <w:p w14:paraId="45596DC1" w14:textId="77777777" w:rsidR="006A2463" w:rsidRPr="006869E4" w:rsidRDefault="00000000" w:rsidP="006869E4">
      <w:pPr>
        <w:pStyle w:val="a0"/>
        <w:numPr>
          <w:ilvl w:val="0"/>
          <w:numId w:val="0"/>
        </w:numPr>
        <w:ind w:left="1080" w:hanging="360"/>
        <w:rPr>
          <w:rFonts w:asciiTheme="majorBidi" w:hAnsiTheme="majorBidi" w:cstheme="majorBidi"/>
          <w:sz w:val="24"/>
          <w:szCs w:val="24"/>
          <w:lang w:val="el-GR"/>
        </w:rPr>
      </w:pPr>
      <w:r w:rsidRPr="006869E4">
        <w:rPr>
          <w:rFonts w:asciiTheme="majorBidi" w:hAnsiTheme="majorBidi" w:cstheme="majorBidi"/>
          <w:sz w:val="24"/>
          <w:szCs w:val="24"/>
          <w:lang w:val="el-GR"/>
        </w:rPr>
        <w:t>– Εκτοπισμένες οικογένειες και κοινότητες</w:t>
      </w:r>
    </w:p>
    <w:p w14:paraId="12D45058" w14:textId="77777777" w:rsidR="006A2463" w:rsidRPr="006869E4" w:rsidRDefault="00000000" w:rsidP="006869E4">
      <w:pPr>
        <w:pStyle w:val="a0"/>
        <w:numPr>
          <w:ilvl w:val="0"/>
          <w:numId w:val="0"/>
        </w:numPr>
        <w:ind w:left="1080" w:hanging="360"/>
        <w:rPr>
          <w:rFonts w:asciiTheme="majorBidi" w:hAnsiTheme="majorBidi" w:cstheme="majorBidi"/>
          <w:sz w:val="24"/>
          <w:szCs w:val="24"/>
          <w:lang w:val="el-GR"/>
        </w:rPr>
      </w:pPr>
      <w:r w:rsidRPr="006869E4">
        <w:rPr>
          <w:rFonts w:asciiTheme="majorBidi" w:hAnsiTheme="majorBidi" w:cstheme="majorBidi"/>
          <w:sz w:val="24"/>
          <w:szCs w:val="24"/>
          <w:lang w:val="el-GR"/>
        </w:rPr>
        <w:t>– Επισιτιστική ανασφάλεια</w:t>
      </w:r>
    </w:p>
    <w:p w14:paraId="761B0187" w14:textId="08FD763E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Παρέχετε κάμερες ή χρησιμοποιήστε κινητά</w:t>
      </w:r>
      <w:r w:rsidR="006869E4">
        <w:rPr>
          <w:rFonts w:asciiTheme="majorBidi" w:hAnsiTheme="majorBidi" w:cstheme="majorBidi"/>
          <w:sz w:val="24"/>
          <w:szCs w:val="24"/>
          <w:lang w:val="el-GR"/>
        </w:rPr>
        <w:t xml:space="preserve"> τηλέφωνα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// δώστε ή ζητήστε να βρουν εικόνες στο διαδίκτυο</w:t>
      </w:r>
    </w:p>
    <w:p w14:paraId="051695C7" w14:textId="77777777" w:rsidR="006A2463" w:rsidRPr="00083D76" w:rsidRDefault="006A2463">
      <w:pPr>
        <w:rPr>
          <w:rFonts w:asciiTheme="majorBidi" w:hAnsiTheme="majorBidi" w:cstheme="majorBidi"/>
          <w:sz w:val="32"/>
          <w:szCs w:val="32"/>
          <w:lang w:val="el-GR"/>
        </w:rPr>
      </w:pPr>
    </w:p>
    <w:p w14:paraId="1DEBB2B1" w14:textId="2B8986E5" w:rsidR="006A2463" w:rsidRPr="00083D76" w:rsidRDefault="00000000" w:rsidP="00083D76">
      <w:pPr>
        <w:pStyle w:val="21"/>
        <w:rPr>
          <w:sz w:val="32"/>
          <w:szCs w:val="32"/>
        </w:rPr>
      </w:pPr>
      <w:r w:rsidRPr="00083D76">
        <w:rPr>
          <w:sz w:val="32"/>
          <w:szCs w:val="32"/>
        </w:rPr>
        <w:t>Οφέλη/Μειονεκτήματα της Χρήσης Εικόνων από το Διαδίκτυο</w:t>
      </w:r>
    </w:p>
    <w:p w14:paraId="7632E9EB" w14:textId="50BEAB42" w:rsidR="006A2463" w:rsidRDefault="00000000">
      <w:pPr>
        <w:rPr>
          <w:rFonts w:ascii="Times New Roman" w:hAnsi="Times New Roman" w:cs="Times New Roman"/>
          <w:sz w:val="24"/>
          <w:szCs w:val="24"/>
          <w:lang w:val="el-GR"/>
        </w:rPr>
      </w:pPr>
      <w:r w:rsidRPr="000420BB">
        <w:rPr>
          <w:rFonts w:ascii="Segoe UI Emoji" w:hAnsi="Segoe UI Emoji" w:cs="Segoe UI Emoji"/>
          <w:sz w:val="24"/>
          <w:szCs w:val="24"/>
          <w:lang w:val="el-GR"/>
        </w:rPr>
        <w:t>✅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proofErr w:type="spellStart"/>
      <w:r w:rsidRPr="006B7E4D">
        <w:rPr>
          <w:rFonts w:asciiTheme="majorBidi" w:hAnsiTheme="majorBidi" w:cstheme="majorBidi"/>
          <w:b/>
          <w:bCs/>
          <w:sz w:val="24"/>
          <w:szCs w:val="24"/>
          <w:lang w:val="el-GR"/>
        </w:rPr>
        <w:t>Προσβάσιμ</w:t>
      </w:r>
      <w:r w:rsidR="006B7E4D">
        <w:rPr>
          <w:rFonts w:asciiTheme="majorBidi" w:hAnsiTheme="majorBidi" w:cstheme="majorBidi"/>
          <w:b/>
          <w:bCs/>
          <w:sz w:val="24"/>
          <w:szCs w:val="24"/>
          <w:lang w:val="el-GR"/>
        </w:rPr>
        <w:t>η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– Δεν χρειάζονται κάμερες   </w:t>
      </w:r>
      <w:r w:rsidRPr="000420BB">
        <w:rPr>
          <w:rFonts w:ascii="Segoe UI Emoji" w:hAnsi="Segoe UI Emoji" w:cs="Segoe UI Emoji"/>
          <w:sz w:val="24"/>
          <w:szCs w:val="24"/>
          <w:lang w:val="el-GR"/>
        </w:rPr>
        <w:t>✅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6B7E4D">
        <w:rPr>
          <w:rFonts w:ascii="Times New Roman" w:hAnsi="Times New Roman" w:cs="Times New Roman"/>
          <w:b/>
          <w:bCs/>
          <w:sz w:val="24"/>
          <w:szCs w:val="24"/>
          <w:lang w:val="el-GR"/>
        </w:rPr>
        <w:t>Γρήγορ</w:t>
      </w:r>
      <w:r w:rsidR="006B7E4D">
        <w:rPr>
          <w:rFonts w:ascii="Times New Roman" w:hAnsi="Times New Roman" w:cs="Times New Roman"/>
          <w:b/>
          <w:bCs/>
          <w:sz w:val="24"/>
          <w:szCs w:val="24"/>
          <w:lang w:val="el-GR"/>
        </w:rPr>
        <w:t>η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–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Μπορεί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γίνει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σε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μία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συνεδρία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  </w:t>
      </w:r>
      <w:r w:rsidRPr="000420BB">
        <w:rPr>
          <w:rFonts w:ascii="Segoe UI Emoji" w:hAnsi="Segoe UI Emoji" w:cs="Segoe UI Emoji"/>
          <w:sz w:val="24"/>
          <w:szCs w:val="24"/>
          <w:lang w:val="el-GR"/>
        </w:rPr>
        <w:t>✅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6B7E4D">
        <w:rPr>
          <w:rFonts w:ascii="Times New Roman" w:hAnsi="Times New Roman" w:cs="Times New Roman"/>
          <w:b/>
          <w:bCs/>
          <w:sz w:val="24"/>
          <w:szCs w:val="24"/>
          <w:lang w:val="el-GR"/>
        </w:rPr>
        <w:t>Εκπαιδευτικ</w:t>
      </w:r>
      <w:r w:rsidR="006B7E4D">
        <w:rPr>
          <w:rFonts w:ascii="Times New Roman" w:hAnsi="Times New Roman" w:cs="Times New Roman"/>
          <w:b/>
          <w:bCs/>
          <w:sz w:val="24"/>
          <w:szCs w:val="24"/>
          <w:lang w:val="el-GR"/>
        </w:rPr>
        <w:t>ή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–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Κατάλληλ</w:t>
      </w:r>
      <w:r w:rsidR="006B7E4D">
        <w:rPr>
          <w:rFonts w:ascii="Times New Roman" w:hAnsi="Times New Roman" w:cs="Times New Roman"/>
          <w:sz w:val="24"/>
          <w:szCs w:val="24"/>
          <w:lang w:val="el-GR"/>
        </w:rPr>
        <w:t>η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για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μάθηση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γύρω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από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το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ζήτημα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  </w:t>
      </w:r>
      <w:r w:rsidRPr="000420BB">
        <w:rPr>
          <w:rFonts w:ascii="Segoe UI Emoji" w:hAnsi="Segoe UI Emoji" w:cs="Segoe UI Emoji"/>
          <w:sz w:val="24"/>
          <w:szCs w:val="24"/>
          <w:lang w:val="el-GR"/>
        </w:rPr>
        <w:t>✅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6B7E4D">
        <w:rPr>
          <w:rFonts w:ascii="Times New Roman" w:hAnsi="Times New Roman" w:cs="Times New Roman"/>
          <w:b/>
          <w:bCs/>
          <w:sz w:val="24"/>
          <w:szCs w:val="24"/>
          <w:lang w:val="el-GR"/>
        </w:rPr>
        <w:t>Παγκόσμια</w:t>
      </w:r>
      <w:r w:rsidRPr="006B7E4D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</w:t>
      </w:r>
      <w:r w:rsidRPr="006B7E4D">
        <w:rPr>
          <w:rFonts w:ascii="Times New Roman" w:hAnsi="Times New Roman" w:cs="Times New Roman"/>
          <w:b/>
          <w:bCs/>
          <w:sz w:val="24"/>
          <w:szCs w:val="24"/>
          <w:lang w:val="el-GR"/>
        </w:rPr>
        <w:t>οπτική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–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Επιτρέπει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δούμε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πολλαπλά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πλαίσια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  </w:t>
      </w:r>
      <w:r w:rsidRPr="000420BB">
        <w:rPr>
          <w:rFonts w:ascii="Segoe UI Emoji" w:hAnsi="Segoe UI Emoji" w:cs="Segoe UI Emoji"/>
          <w:sz w:val="24"/>
          <w:szCs w:val="24"/>
          <w:lang w:val="el-GR"/>
        </w:rPr>
        <w:t>✅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6B7E4D">
        <w:rPr>
          <w:rFonts w:ascii="Times New Roman" w:hAnsi="Times New Roman" w:cs="Times New Roman"/>
          <w:b/>
          <w:bCs/>
          <w:sz w:val="24"/>
          <w:szCs w:val="24"/>
          <w:lang w:val="el-GR"/>
        </w:rPr>
        <w:t>Ασφαλές</w:t>
      </w:r>
      <w:r w:rsidRPr="006B7E4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–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Μειώνει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τον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κίνδυνο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proofErr w:type="spellStart"/>
      <w:r w:rsidRPr="000420BB">
        <w:rPr>
          <w:rFonts w:ascii="Times New Roman" w:hAnsi="Times New Roman" w:cs="Times New Roman"/>
          <w:sz w:val="24"/>
          <w:szCs w:val="24"/>
          <w:lang w:val="el-GR"/>
        </w:rPr>
        <w:t>επανατραυματισμού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συμμετεχόντων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/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ουσών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="006B7E4D">
        <w:rPr>
          <w:rFonts w:asciiTheme="majorBidi" w:hAnsiTheme="majorBidi" w:cstheme="majorBidi"/>
          <w:sz w:val="24"/>
          <w:szCs w:val="24"/>
          <w:lang w:val="el-GR"/>
        </w:rPr>
        <w:t xml:space="preserve">που έχουν βιώσει τέτοιες </w:t>
      </w:r>
      <w:r w:rsidRPr="000420BB">
        <w:rPr>
          <w:rFonts w:ascii="Times New Roman" w:hAnsi="Times New Roman" w:cs="Times New Roman"/>
          <w:sz w:val="24"/>
          <w:szCs w:val="24"/>
          <w:lang w:val="el-GR"/>
        </w:rPr>
        <w:t>εμπειρίες</w:t>
      </w:r>
    </w:p>
    <w:p w14:paraId="28D1C3BD" w14:textId="77777777" w:rsidR="00083D76" w:rsidRPr="000420BB" w:rsidRDefault="00083D76">
      <w:pPr>
        <w:rPr>
          <w:rFonts w:asciiTheme="majorBidi" w:hAnsiTheme="majorBidi" w:cstheme="majorBidi"/>
          <w:sz w:val="24"/>
          <w:szCs w:val="24"/>
          <w:lang w:val="el-GR"/>
        </w:rPr>
      </w:pPr>
    </w:p>
    <w:p w14:paraId="1A44D05D" w14:textId="7E7C4F7F" w:rsidR="006A2463" w:rsidRPr="000420BB" w:rsidRDefault="00000000" w:rsidP="00717204">
      <w:pPr>
        <w:spacing w:after="6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b/>
          <w:sz w:val="24"/>
          <w:szCs w:val="24"/>
          <w:lang w:val="el-GR"/>
        </w:rPr>
        <w:t xml:space="preserve">Περιορισμοί που πρέπει να </w:t>
      </w:r>
      <w:r w:rsidR="006B7E4D">
        <w:rPr>
          <w:rFonts w:asciiTheme="majorBidi" w:hAnsiTheme="majorBidi" w:cstheme="majorBidi"/>
          <w:b/>
          <w:sz w:val="24"/>
          <w:szCs w:val="24"/>
          <w:lang w:val="el-GR"/>
        </w:rPr>
        <w:t>ληφθούν υπόψιν</w:t>
      </w:r>
    </w:p>
    <w:p w14:paraId="5CFA3A27" w14:textId="77777777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="Segoe UI Emoji" w:hAnsi="Segoe UI Emoji" w:cs="Segoe UI Emoji"/>
          <w:sz w:val="24"/>
          <w:szCs w:val="24"/>
          <w:lang w:val="el-GR"/>
        </w:rPr>
        <w:t>⚠</w:t>
      </w:r>
      <w:r w:rsidRPr="000420BB">
        <w:rPr>
          <w:rFonts w:ascii="Segoe UI Emoji" w:hAnsi="Segoe UI Emoji" w:cs="Segoe UI Emoji"/>
          <w:sz w:val="24"/>
          <w:szCs w:val="24"/>
        </w:rPr>
        <w:t>️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6B7E4D">
        <w:rPr>
          <w:rFonts w:asciiTheme="majorBidi" w:hAnsiTheme="majorBidi" w:cstheme="majorBidi"/>
          <w:b/>
          <w:bCs/>
          <w:sz w:val="24"/>
          <w:szCs w:val="24"/>
          <w:lang w:val="el-GR"/>
        </w:rPr>
        <w:t>Όχι οι δικές τους ιστορίες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– Χάνεται η δύναμη της προσωπικής αφήγησης   </w:t>
      </w:r>
      <w:r w:rsidRPr="000420BB">
        <w:rPr>
          <w:rFonts w:ascii="Segoe UI Emoji" w:hAnsi="Segoe UI Emoji" w:cs="Segoe UI Emoji"/>
          <w:sz w:val="24"/>
          <w:szCs w:val="24"/>
          <w:lang w:val="el-GR"/>
        </w:rPr>
        <w:t>⚠</w:t>
      </w:r>
      <w:r w:rsidRPr="000420BB">
        <w:rPr>
          <w:rFonts w:ascii="Segoe UI Emoji" w:hAnsi="Segoe UI Emoji" w:cs="Segoe UI Emoji"/>
          <w:sz w:val="24"/>
          <w:szCs w:val="24"/>
        </w:rPr>
        <w:t>️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6B7E4D">
        <w:rPr>
          <w:rFonts w:asciiTheme="majorBidi" w:hAnsiTheme="majorBidi" w:cstheme="majorBidi"/>
          <w:b/>
          <w:bCs/>
          <w:sz w:val="24"/>
          <w:szCs w:val="24"/>
          <w:lang w:val="el-GR"/>
        </w:rPr>
        <w:t>Ηθικά ζητήματα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– Άγνωστη συναίνεση/πλαίσιο των αρχικών φωτογραφιών   </w:t>
      </w:r>
      <w:r w:rsidRPr="000420BB">
        <w:rPr>
          <w:rFonts w:ascii="Segoe UI Emoji" w:hAnsi="Segoe UI Emoji" w:cs="Segoe UI Emoji"/>
          <w:sz w:val="24"/>
          <w:szCs w:val="24"/>
          <w:lang w:val="el-GR"/>
        </w:rPr>
        <w:t>⚠</w:t>
      </w:r>
      <w:r w:rsidRPr="000420BB">
        <w:rPr>
          <w:rFonts w:ascii="Segoe UI Emoji" w:hAnsi="Segoe UI Emoji" w:cs="Segoe UI Emoji"/>
          <w:sz w:val="24"/>
          <w:szCs w:val="24"/>
        </w:rPr>
        <w:t>️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6B7E4D">
        <w:rPr>
          <w:rFonts w:asciiTheme="majorBidi" w:hAnsiTheme="majorBidi" w:cstheme="majorBidi"/>
          <w:b/>
          <w:bCs/>
          <w:sz w:val="24"/>
          <w:szCs w:val="24"/>
          <w:lang w:val="el-GR"/>
        </w:rPr>
        <w:t>Λιγότερη ενδυνάμωση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– Οι συμμετέχοντες/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ουσες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δεν δημιουργούν, απλώς επιλέγουν   </w:t>
      </w:r>
      <w:r w:rsidRPr="000420BB">
        <w:rPr>
          <w:rFonts w:ascii="Segoe UI Emoji" w:hAnsi="Segoe UI Emoji" w:cs="Segoe UI Emoji"/>
          <w:sz w:val="24"/>
          <w:szCs w:val="24"/>
          <w:lang w:val="el-GR"/>
        </w:rPr>
        <w:t>⚠</w:t>
      </w:r>
      <w:r w:rsidRPr="000420BB">
        <w:rPr>
          <w:rFonts w:ascii="Segoe UI Emoji" w:hAnsi="Segoe UI Emoji" w:cs="Segoe UI Emoji"/>
          <w:sz w:val="24"/>
          <w:szCs w:val="24"/>
        </w:rPr>
        <w:t>️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6B7E4D">
        <w:rPr>
          <w:rFonts w:asciiTheme="majorBidi" w:hAnsiTheme="majorBidi" w:cstheme="majorBidi"/>
          <w:b/>
          <w:bCs/>
          <w:sz w:val="24"/>
          <w:szCs w:val="24"/>
          <w:lang w:val="el-GR"/>
        </w:rPr>
        <w:t>Πιθανή μεροληψία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– Τα μέσα μπορεί να δείχνουν μόνο δραματικές στιγμές</w:t>
      </w:r>
    </w:p>
    <w:p w14:paraId="0695D71E" w14:textId="77777777" w:rsidR="006A2463" w:rsidRPr="000420BB" w:rsidRDefault="006A2463">
      <w:pPr>
        <w:rPr>
          <w:rFonts w:asciiTheme="majorBidi" w:hAnsiTheme="majorBidi" w:cstheme="majorBidi"/>
          <w:sz w:val="24"/>
          <w:szCs w:val="24"/>
          <w:lang w:val="el-GR"/>
        </w:rPr>
      </w:pPr>
    </w:p>
    <w:p w14:paraId="3D6A516C" w14:textId="77777777" w:rsidR="006A2463" w:rsidRPr="00B40BBB" w:rsidRDefault="00000000" w:rsidP="00AC101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4F6228" w:themeColor="accent3" w:themeShade="80"/>
          <w:sz w:val="48"/>
          <w:szCs w:val="48"/>
          <w:lang w:val="el-GR" w:eastAsia="it-IT"/>
        </w:rPr>
      </w:pPr>
      <w:r w:rsidRPr="00B40BBB">
        <w:rPr>
          <w:rFonts w:ascii="Times New Roman" w:eastAsia="Times New Roman" w:hAnsi="Times New Roman" w:cs="Times New Roman"/>
          <w:b/>
          <w:bCs/>
          <w:color w:val="4F6228" w:themeColor="accent3" w:themeShade="80"/>
          <w:sz w:val="48"/>
          <w:szCs w:val="48"/>
          <w:lang w:val="el-GR" w:eastAsia="it-IT"/>
        </w:rPr>
        <w:t>Δραστηριότητα με πραγματικές φωτογραφίες</w:t>
      </w:r>
    </w:p>
    <w:p w14:paraId="32C26690" w14:textId="77777777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Οι συμμετέχοντες/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ουσες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AC101B">
        <w:rPr>
          <w:rFonts w:asciiTheme="majorBidi" w:hAnsiTheme="majorBidi" w:cstheme="majorBidi"/>
          <w:sz w:val="24"/>
          <w:szCs w:val="24"/>
          <w:u w:val="single"/>
          <w:lang w:val="el-GR"/>
        </w:rPr>
        <w:t>τραβούν/φέρνουν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πραγματικές προσωπικές φωτογραφίες που αναπαριστούν την εμπειρία τους σε σχέση με το επιλεγμένο θέμα. Συνήθως έχουν μερικές εβδομάδες για να «τεκμηριώσουν» την πραγματικότητά τους.</w:t>
      </w:r>
    </w:p>
    <w:p w14:paraId="66E58358" w14:textId="77777777" w:rsidR="006A2463" w:rsidRPr="000420BB" w:rsidRDefault="006A2463">
      <w:pPr>
        <w:rPr>
          <w:rFonts w:asciiTheme="majorBidi" w:hAnsiTheme="majorBidi" w:cstheme="majorBidi"/>
          <w:sz w:val="24"/>
          <w:szCs w:val="24"/>
          <w:lang w:val="el-GR"/>
        </w:rPr>
      </w:pPr>
    </w:p>
    <w:p w14:paraId="0DECA96E" w14:textId="77777777" w:rsidR="006A2463" w:rsidRPr="00B40BBB" w:rsidRDefault="00000000" w:rsidP="006869E4">
      <w:pPr>
        <w:pStyle w:val="31"/>
        <w:rPr>
          <w:lang w:val="el-GR"/>
        </w:rPr>
      </w:pPr>
      <w:r w:rsidRPr="00B40BBB">
        <w:rPr>
          <w:lang w:val="el-GR"/>
        </w:rPr>
        <w:lastRenderedPageBreak/>
        <w:t>Συζήτηση στην Ομάδα</w:t>
      </w:r>
    </w:p>
    <w:p w14:paraId="4B2C8800" w14:textId="77777777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Συναντήσεις όπου οι συμμετέχοντες/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ουσες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>:</w:t>
      </w:r>
    </w:p>
    <w:p w14:paraId="066A33D5" w14:textId="39C80548" w:rsidR="006A2463" w:rsidRPr="000420BB" w:rsidRDefault="00AC101B" w:rsidP="00AC101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lang w:val="el-GR"/>
        </w:rPr>
        <w:t>Μοιράζονται</w:t>
      </w:r>
      <w:r w:rsidRPr="000420BB">
        <w:rPr>
          <w:rFonts w:asciiTheme="majorBidi" w:hAnsiTheme="majorBidi" w:cstheme="majorBidi"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  <w:lang w:val="el-GR"/>
        </w:rPr>
        <w:t>τις</w:t>
      </w:r>
      <w:r w:rsidRPr="000420BB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l-GR"/>
        </w:rPr>
        <w:t>φωτογρ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>α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φίες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  <w:lang w:val="el-GR"/>
        </w:rPr>
        <w:t>τους</w:t>
      </w:r>
    </w:p>
    <w:p w14:paraId="33531EF6" w14:textId="77777777" w:rsidR="006A2463" w:rsidRPr="000420BB" w:rsidRDefault="00000000" w:rsidP="00AC101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Αφηγούνται τις ιστορίες πίσω από τις εικόνες</w:t>
      </w:r>
    </w:p>
    <w:p w14:paraId="16D7A022" w14:textId="77777777" w:rsidR="006A2463" w:rsidRPr="000420BB" w:rsidRDefault="00000000" w:rsidP="00AC101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Συζητούν τα νοήματα: Ποια συναισθήματα ή ερωτήματα γεννούν αυτές οι εικόνες/φωτογραφίες;</w:t>
      </w:r>
    </w:p>
    <w:p w14:paraId="6926E6E1" w14:textId="77777777" w:rsidR="006A2463" w:rsidRPr="000420BB" w:rsidRDefault="00000000" w:rsidP="00AC101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</w:rPr>
      </w:pPr>
      <w:proofErr w:type="spellStart"/>
      <w:r w:rsidRPr="000420BB">
        <w:rPr>
          <w:rFonts w:asciiTheme="majorBidi" w:hAnsiTheme="majorBidi" w:cstheme="majorBidi"/>
          <w:sz w:val="24"/>
          <w:szCs w:val="24"/>
        </w:rPr>
        <w:t>Αν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αγνωρίζουν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κοινά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θέμ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ατα: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μοιράζοντ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>αι ιδέες</w:t>
      </w:r>
    </w:p>
    <w:p w14:paraId="14743E3A" w14:textId="77777777" w:rsidR="006A2463" w:rsidRPr="00AC101B" w:rsidRDefault="00000000">
      <w:pPr>
        <w:rPr>
          <w:rFonts w:asciiTheme="majorBidi" w:hAnsiTheme="majorBidi" w:cstheme="majorBidi"/>
          <w:bCs/>
          <w:sz w:val="24"/>
          <w:szCs w:val="24"/>
          <w:lang w:val="el-GR"/>
        </w:rPr>
      </w:pPr>
      <w:r w:rsidRPr="00AC101B">
        <w:rPr>
          <w:rFonts w:asciiTheme="majorBidi" w:hAnsiTheme="majorBidi" w:cstheme="majorBidi"/>
          <w:bCs/>
          <w:sz w:val="24"/>
          <w:szCs w:val="24"/>
          <w:lang w:val="el-GR"/>
        </w:rPr>
        <w:t xml:space="preserve">ΔΡΑΣΤΗΡΙΟΤΗΤΑ: Το ακρωνύμιο </w:t>
      </w:r>
      <w:r w:rsidRPr="00AC101B">
        <w:rPr>
          <w:rFonts w:asciiTheme="majorBidi" w:hAnsiTheme="majorBidi" w:cstheme="majorBidi"/>
          <w:b/>
          <w:sz w:val="24"/>
          <w:szCs w:val="24"/>
        </w:rPr>
        <w:t>SHOWED</w:t>
      </w:r>
      <w:r w:rsidRPr="00AC101B">
        <w:rPr>
          <w:rFonts w:asciiTheme="majorBidi" w:hAnsiTheme="majorBidi" w:cstheme="majorBidi"/>
          <w:bCs/>
          <w:sz w:val="24"/>
          <w:szCs w:val="24"/>
          <w:lang w:val="el-GR"/>
        </w:rPr>
        <w:t xml:space="preserve"> χρησιμοποιείται συχνά για να </w:t>
      </w:r>
      <w:r w:rsidRPr="00AC101B">
        <w:rPr>
          <w:rFonts w:asciiTheme="majorBidi" w:hAnsiTheme="majorBidi" w:cstheme="majorBidi"/>
          <w:bCs/>
          <w:sz w:val="24"/>
          <w:szCs w:val="24"/>
          <w:u w:val="single"/>
          <w:lang w:val="el-GR"/>
        </w:rPr>
        <w:t>καθοδηγήσει τη συζήτηση</w:t>
      </w:r>
      <w:r w:rsidRPr="00AC101B">
        <w:rPr>
          <w:rFonts w:asciiTheme="majorBidi" w:hAnsiTheme="majorBidi" w:cstheme="majorBidi"/>
          <w:bCs/>
          <w:sz w:val="24"/>
          <w:szCs w:val="24"/>
          <w:lang w:val="el-GR"/>
        </w:rPr>
        <w:t>:</w:t>
      </w:r>
    </w:p>
    <w:p w14:paraId="4A83ED8B" w14:textId="77777777" w:rsidR="006A2463" w:rsidRPr="000420BB" w:rsidRDefault="00000000" w:rsidP="00AC101B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AC101B">
        <w:rPr>
          <w:rFonts w:asciiTheme="majorBidi" w:hAnsiTheme="majorBidi" w:cstheme="majorBidi"/>
          <w:b/>
          <w:bCs/>
          <w:sz w:val="24"/>
          <w:szCs w:val="24"/>
        </w:rPr>
        <w:t>S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AC101B">
        <w:rPr>
          <w:rFonts w:asciiTheme="majorBidi" w:hAnsiTheme="majorBidi" w:cstheme="majorBidi"/>
          <w:b/>
          <w:bCs/>
          <w:sz w:val="24"/>
          <w:szCs w:val="24"/>
        </w:rPr>
        <w:t>S</w:t>
      </w:r>
      <w:r w:rsidRPr="000420BB">
        <w:rPr>
          <w:rFonts w:asciiTheme="majorBidi" w:hAnsiTheme="majorBidi" w:cstheme="majorBidi"/>
          <w:sz w:val="24"/>
          <w:szCs w:val="24"/>
        </w:rPr>
        <w:t>ee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>Τι βλέπω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): Τι βλέπετε στη φωτογραφία; Εξηγήστε τους λόγους της επιλογής σας: τι σας θυμίζει η εικόνα; ποια ανάμνηση, ιδέα ή προσωπική εμπειρία; Τι συναισθήματα σας προκαλεί (λύπη, ελπίδα, ανησυχία, περιέργεια); Ποια λεπτομέρεια τραβά πρώτα την προσοχή σας και γιατί;</w:t>
      </w:r>
    </w:p>
    <w:p w14:paraId="423CC95C" w14:textId="77777777" w:rsidR="006A2463" w:rsidRPr="000420BB" w:rsidRDefault="00000000" w:rsidP="00AC101B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AC101B">
        <w:rPr>
          <w:rFonts w:asciiTheme="majorBidi" w:hAnsiTheme="majorBidi" w:cstheme="majorBidi"/>
          <w:b/>
          <w:bCs/>
          <w:sz w:val="24"/>
          <w:szCs w:val="24"/>
        </w:rPr>
        <w:t>H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AC101B">
        <w:rPr>
          <w:rFonts w:asciiTheme="majorBidi" w:hAnsiTheme="majorBidi" w:cstheme="majorBidi"/>
          <w:b/>
          <w:bCs/>
          <w:sz w:val="24"/>
          <w:szCs w:val="24"/>
        </w:rPr>
        <w:t>H</w:t>
      </w:r>
      <w:r w:rsidRPr="000420BB">
        <w:rPr>
          <w:rFonts w:asciiTheme="majorBidi" w:hAnsiTheme="majorBidi" w:cstheme="majorBidi"/>
          <w:sz w:val="24"/>
          <w:szCs w:val="24"/>
        </w:rPr>
        <w:t>appening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>Τι συμβαίνει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): Τι πραγματικά συμβαίνει; Τι ιστορία λέει αυτή η εικόνα για το κλίμα και τη μετανάστευση (π.χ. ξηρασία, πλημμύρες, καταιγίδες, αποψίλωση, καύσωνες); Τι δείχνει για τη μετανάστευση (κίνηση, εκτοπισμό, εγκαταλειμμένα μέρη, προσωρινά καταλύματα, ανθεκτικότητα);</w:t>
      </w:r>
    </w:p>
    <w:p w14:paraId="31059C6C" w14:textId="77777777" w:rsidR="006A2463" w:rsidRPr="000420BB" w:rsidRDefault="00000000" w:rsidP="00AC101B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AC101B">
        <w:rPr>
          <w:rFonts w:asciiTheme="majorBidi" w:hAnsiTheme="majorBidi" w:cstheme="majorBidi"/>
          <w:b/>
          <w:bCs/>
          <w:sz w:val="24"/>
          <w:szCs w:val="24"/>
        </w:rPr>
        <w:t>O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AC101B">
        <w:rPr>
          <w:rFonts w:asciiTheme="majorBidi" w:hAnsiTheme="majorBidi" w:cstheme="majorBidi"/>
          <w:b/>
          <w:bCs/>
          <w:sz w:val="24"/>
          <w:szCs w:val="24"/>
        </w:rPr>
        <w:t>O</w:t>
      </w:r>
      <w:r w:rsidRPr="000420BB">
        <w:rPr>
          <w:rFonts w:asciiTheme="majorBidi" w:hAnsiTheme="majorBidi" w:cstheme="majorBidi"/>
          <w:sz w:val="24"/>
          <w:szCs w:val="24"/>
        </w:rPr>
        <w:t>ur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sz w:val="24"/>
          <w:szCs w:val="24"/>
        </w:rPr>
        <w:t>understanding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>Η κατανόησή μας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): Πώς σχετίζεται με τη ζωή μας; Τι έκανε αυτή την εικόνα σημαντική για εσάς; Γιατί συνδεθήκατε με αυτήν; Τι σας βοηθά να κατανοήσετε; Η φωτογραφία αμφισβητεί ή επιβεβαιώνει τις προηγούμενες ιδέες σας;</w:t>
      </w:r>
    </w:p>
    <w:p w14:paraId="3F4EB872" w14:textId="77777777" w:rsidR="006A2463" w:rsidRPr="00AC101B" w:rsidRDefault="00000000" w:rsidP="00AC101B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AC101B">
        <w:rPr>
          <w:rFonts w:asciiTheme="majorBidi" w:hAnsiTheme="majorBidi" w:cstheme="majorBidi"/>
          <w:b/>
          <w:bCs/>
          <w:sz w:val="24"/>
          <w:szCs w:val="24"/>
        </w:rPr>
        <w:t>W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AC101B">
        <w:rPr>
          <w:rFonts w:asciiTheme="majorBidi" w:hAnsiTheme="majorBidi" w:cstheme="majorBidi"/>
          <w:b/>
          <w:bCs/>
          <w:sz w:val="24"/>
          <w:szCs w:val="24"/>
        </w:rPr>
        <w:t>W</w:t>
      </w:r>
      <w:r w:rsidRPr="000420BB">
        <w:rPr>
          <w:rFonts w:asciiTheme="majorBidi" w:hAnsiTheme="majorBidi" w:cstheme="majorBidi"/>
          <w:sz w:val="24"/>
          <w:szCs w:val="24"/>
        </w:rPr>
        <w:t>hy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>Γιατί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): Γιατί υπάρχει αυτή η κατάσταση; Ποιες κλιματικές διεργασίες συμβάλλουν (π.χ. αύξηση θερμοκρασιών, λειψυδρία, άνοδος στάθμης θάλασσας); Γιατί συμβαίνει; </w:t>
      </w:r>
      <w:r w:rsidRPr="00AC101B">
        <w:rPr>
          <w:rFonts w:asciiTheme="majorBidi" w:hAnsiTheme="majorBidi" w:cstheme="majorBidi"/>
          <w:sz w:val="24"/>
          <w:szCs w:val="24"/>
          <w:lang w:val="el-GR"/>
        </w:rPr>
        <w:t>Ποια κλιματική επίπτωση και ποιες συστημικές αστοχίες οδήγησαν εδώ;</w:t>
      </w:r>
    </w:p>
    <w:p w14:paraId="4A06C5C1" w14:textId="01862D90" w:rsidR="006A2463" w:rsidRPr="000420BB" w:rsidRDefault="00000000" w:rsidP="00AC101B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</w:rPr>
      </w:pPr>
      <w:r w:rsidRPr="00AC101B">
        <w:rPr>
          <w:rFonts w:asciiTheme="majorBidi" w:hAnsiTheme="majorBidi" w:cstheme="majorBidi"/>
          <w:b/>
          <w:bCs/>
          <w:sz w:val="24"/>
          <w:szCs w:val="24"/>
        </w:rPr>
        <w:t>E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AC101B">
        <w:rPr>
          <w:rFonts w:asciiTheme="majorBidi" w:hAnsiTheme="majorBidi" w:cstheme="majorBidi"/>
          <w:b/>
          <w:bCs/>
          <w:sz w:val="24"/>
          <w:szCs w:val="24"/>
        </w:rPr>
        <w:t>E</w:t>
      </w:r>
      <w:r w:rsidRPr="000420BB">
        <w:rPr>
          <w:rFonts w:asciiTheme="majorBidi" w:hAnsiTheme="majorBidi" w:cstheme="majorBidi"/>
          <w:sz w:val="24"/>
          <w:szCs w:val="24"/>
        </w:rPr>
        <w:t>mpower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>Ενδυνάμωση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): Πώς μπορούμε να ενδυναμωθούμε; Πώς η κατανόηση του προβλήματος μας κάνει να νιώθουμε λιγότερο ανίσχυροι και πιο ικανοί να δράσουμε; Ως μέλος μιας κοινότητας, ποιος θα μπορούσε να είναι ο ρόλος σας; Πώς η εκπαίδευση, η επικοινωνία και η αφήγηση μπορούν να ενδυναμώσουν; </w:t>
      </w:r>
      <w:r w:rsidRPr="000420BB">
        <w:rPr>
          <w:rFonts w:asciiTheme="majorBidi" w:hAnsiTheme="majorBidi" w:cstheme="majorBidi"/>
          <w:sz w:val="24"/>
          <w:szCs w:val="24"/>
        </w:rPr>
        <w:t xml:space="preserve">Η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φωτογρ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αφία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εμ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πνέει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ελ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>πίδα, α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λληλεγγύη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δημιουργικότητ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α ή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ευθύνη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;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Πώς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>;</w:t>
      </w:r>
    </w:p>
    <w:p w14:paraId="00DD5CE0" w14:textId="77777777" w:rsidR="006A2463" w:rsidRPr="000420BB" w:rsidRDefault="00000000" w:rsidP="00AC101B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AC101B">
        <w:rPr>
          <w:rFonts w:asciiTheme="majorBidi" w:hAnsiTheme="majorBidi" w:cstheme="majorBidi"/>
          <w:b/>
          <w:bCs/>
          <w:sz w:val="24"/>
          <w:szCs w:val="24"/>
        </w:rPr>
        <w:t>D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AC101B">
        <w:rPr>
          <w:rFonts w:asciiTheme="majorBidi" w:hAnsiTheme="majorBidi" w:cstheme="majorBidi"/>
          <w:b/>
          <w:bCs/>
          <w:sz w:val="24"/>
          <w:szCs w:val="24"/>
        </w:rPr>
        <w:t>D</w:t>
      </w:r>
      <w:r w:rsidRPr="000420BB">
        <w:rPr>
          <w:rFonts w:asciiTheme="majorBidi" w:hAnsiTheme="majorBidi" w:cstheme="majorBidi"/>
          <w:sz w:val="24"/>
          <w:szCs w:val="24"/>
        </w:rPr>
        <w:t>o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Pr="00AC101B">
        <w:rPr>
          <w:rFonts w:asciiTheme="majorBidi" w:hAnsiTheme="majorBidi" w:cstheme="majorBidi"/>
          <w:b/>
          <w:bCs/>
          <w:sz w:val="24"/>
          <w:szCs w:val="24"/>
          <w:lang w:val="el-GR"/>
        </w:rPr>
        <w:t>Τι κάνουμε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): Τι μπορούμε να κάνουμε; Σε ποιες δράσεις ή αλλαγές μας καλεί αυτή η εικόνα; Ποια μικρά βήματα μπορούμε να κάνουμε στην καθημερινότητα για να μειώσουμε το κλιματικό αποτύπωμα ή να στηρίξουμε εκτοπισμένες κοινότητες; Τι μήνυμα θα θέλατε να μεταδώσετε αφού δείτε αυτή την εικόνα;</w:t>
      </w:r>
    </w:p>
    <w:p w14:paraId="4740B618" w14:textId="77777777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i/>
          <w:sz w:val="24"/>
          <w:szCs w:val="24"/>
          <w:lang w:val="el-GR"/>
        </w:rPr>
        <w:t xml:space="preserve">Για να «ζωντανέψει» η συζήτηση, οι εκπαιδευτικοί μπορούν επίσης να υιοθετήσουν τις </w:t>
      </w:r>
      <w:r w:rsidRPr="000420BB">
        <w:rPr>
          <w:rFonts w:asciiTheme="majorBidi" w:hAnsiTheme="majorBidi" w:cstheme="majorBidi"/>
          <w:i/>
          <w:sz w:val="24"/>
          <w:szCs w:val="24"/>
        </w:rPr>
        <w:t>TEACHER</w:t>
      </w:r>
      <w:r w:rsidRPr="000420BB">
        <w:rPr>
          <w:rFonts w:asciiTheme="majorBidi" w:hAnsiTheme="majorBidi" w:cstheme="majorBidi"/>
          <w:i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i/>
          <w:sz w:val="24"/>
          <w:szCs w:val="24"/>
        </w:rPr>
        <w:t>TALK</w:t>
      </w:r>
      <w:r w:rsidRPr="000420BB">
        <w:rPr>
          <w:rFonts w:asciiTheme="majorBidi" w:hAnsiTheme="majorBidi" w:cstheme="majorBidi"/>
          <w:i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i/>
          <w:sz w:val="24"/>
          <w:szCs w:val="24"/>
        </w:rPr>
        <w:t>TACTICS</w:t>
      </w:r>
      <w:r w:rsidRPr="000420BB">
        <w:rPr>
          <w:rFonts w:asciiTheme="majorBidi" w:hAnsiTheme="majorBidi" w:cstheme="majorBidi"/>
          <w:i/>
          <w:sz w:val="24"/>
          <w:szCs w:val="24"/>
          <w:lang w:val="el-GR"/>
        </w:rPr>
        <w:t xml:space="preserve"> της </w:t>
      </w:r>
      <w:r w:rsidRPr="000420BB">
        <w:rPr>
          <w:rFonts w:asciiTheme="majorBidi" w:hAnsiTheme="majorBidi" w:cstheme="majorBidi"/>
          <w:i/>
          <w:sz w:val="24"/>
          <w:szCs w:val="24"/>
        </w:rPr>
        <w:t>Voice</w:t>
      </w:r>
      <w:r w:rsidRPr="000420BB">
        <w:rPr>
          <w:rFonts w:asciiTheme="majorBidi" w:hAnsiTheme="majorBidi" w:cstheme="majorBidi"/>
          <w:i/>
          <w:sz w:val="24"/>
          <w:szCs w:val="24"/>
          <w:lang w:val="el-GR"/>
        </w:rPr>
        <w:t xml:space="preserve"> 21.</w:t>
      </w:r>
    </w:p>
    <w:p w14:paraId="1896A3D1" w14:textId="77777777" w:rsidR="006A2463" w:rsidRPr="000420BB" w:rsidRDefault="006A2463">
      <w:pPr>
        <w:rPr>
          <w:rFonts w:asciiTheme="majorBidi" w:hAnsiTheme="majorBidi" w:cstheme="majorBidi"/>
          <w:sz w:val="24"/>
          <w:szCs w:val="24"/>
          <w:lang w:val="el-GR"/>
        </w:rPr>
      </w:pPr>
    </w:p>
    <w:p w14:paraId="661759D9" w14:textId="77777777" w:rsidR="006A2463" w:rsidRPr="00B40BBB" w:rsidRDefault="00000000" w:rsidP="00AC101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val="el-GR" w:eastAsia="it-IT"/>
        </w:rPr>
      </w:pPr>
      <w:r w:rsidRPr="00B40BBB">
        <w:rPr>
          <w:rFonts w:ascii="Times New Roman" w:eastAsia="Times New Roman" w:hAnsi="Times New Roman" w:cs="Times New Roman"/>
          <w:b/>
          <w:bCs/>
          <w:sz w:val="27"/>
          <w:szCs w:val="27"/>
          <w:lang w:val="el-GR" w:eastAsia="it-IT"/>
        </w:rPr>
        <w:t xml:space="preserve">Δράση και Διάχυση: </w:t>
      </w:r>
      <w:r w:rsidRPr="00B40BBB">
        <w:rPr>
          <w:rFonts w:ascii="Times New Roman" w:eastAsia="Times New Roman" w:hAnsi="Times New Roman" w:cs="Times New Roman"/>
          <w:b/>
          <w:bCs/>
          <w:sz w:val="32"/>
          <w:szCs w:val="32"/>
          <w:lang w:val="el-GR" w:eastAsia="it-IT"/>
        </w:rPr>
        <w:t>τελικό αποτέλεσμα</w:t>
      </w:r>
    </w:p>
    <w:p w14:paraId="28DEBA44" w14:textId="77777777" w:rsidR="006A2463" w:rsidRPr="000420BB" w:rsidRDefault="00000000" w:rsidP="00AC101B">
      <w:pPr>
        <w:ind w:firstLine="72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Αυτή η ενότητα είναι </w:t>
      </w:r>
      <w:r w:rsidRPr="00AC101B">
        <w:rPr>
          <w:rFonts w:asciiTheme="majorBidi" w:hAnsiTheme="majorBidi" w:cstheme="majorBidi"/>
          <w:b/>
          <w:bCs/>
          <w:sz w:val="24"/>
          <w:szCs w:val="24"/>
          <w:u w:val="single"/>
          <w:lang w:val="el-GR"/>
        </w:rPr>
        <w:t>παρόμοια και για τις δύο προσεγγίσεις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(βλ. παρακάτω).</w:t>
      </w:r>
    </w:p>
    <w:p w14:paraId="28DE014D" w14:textId="77777777" w:rsidR="006A2463" w:rsidRPr="00B40BBB" w:rsidRDefault="00000000">
      <w:pPr>
        <w:pStyle w:val="1"/>
        <w:rPr>
          <w:rFonts w:ascii="Times New Roman" w:eastAsia="Times New Roman" w:hAnsi="Times New Roman" w:cs="Times New Roman"/>
          <w:b w:val="0"/>
          <w:bCs w:val="0"/>
          <w:color w:val="4F6228" w:themeColor="accent3" w:themeShade="80"/>
          <w:sz w:val="32"/>
          <w:szCs w:val="32"/>
          <w:lang w:val="el-GR" w:eastAsia="it-IT"/>
        </w:rPr>
      </w:pPr>
      <w:r w:rsidRPr="00AC101B">
        <w:rPr>
          <w:rFonts w:ascii="Times New Roman" w:eastAsia="Times New Roman" w:hAnsi="Times New Roman" w:cs="Times New Roman"/>
          <w:color w:val="4F6228" w:themeColor="accent3" w:themeShade="80"/>
          <w:sz w:val="48"/>
          <w:szCs w:val="48"/>
          <w:lang w:val="en-GB" w:eastAsia="it-IT"/>
        </w:rPr>
        <w:lastRenderedPageBreak/>
        <w:t>Photovoice</w:t>
      </w:r>
      <w:r w:rsidRPr="00B40BBB">
        <w:rPr>
          <w:rFonts w:ascii="Times New Roman" w:eastAsia="Times New Roman" w:hAnsi="Times New Roman" w:cs="Times New Roman"/>
          <w:color w:val="4F6228" w:themeColor="accent3" w:themeShade="80"/>
          <w:sz w:val="48"/>
          <w:szCs w:val="48"/>
          <w:lang w:val="el-GR" w:eastAsia="it-IT"/>
        </w:rPr>
        <w:t xml:space="preserve"> με εικόνες από το Διαδίκτυο</w:t>
      </w:r>
      <w:r w:rsidRPr="00AC101B">
        <w:rPr>
          <w:rFonts w:asciiTheme="majorBidi" w:hAnsiTheme="majorBidi"/>
          <w:color w:val="4F6228" w:themeColor="accent3" w:themeShade="80"/>
          <w:sz w:val="24"/>
          <w:szCs w:val="24"/>
          <w:lang w:val="el-GR"/>
        </w:rPr>
        <w:t xml:space="preserve"> – </w:t>
      </w:r>
      <w:r w:rsidRPr="00B40BBB">
        <w:rPr>
          <w:rFonts w:ascii="Times New Roman" w:eastAsia="Times New Roman" w:hAnsi="Times New Roman" w:cs="Times New Roman"/>
          <w:b w:val="0"/>
          <w:bCs w:val="0"/>
          <w:color w:val="4F6228" w:themeColor="accent3" w:themeShade="80"/>
          <w:sz w:val="32"/>
          <w:szCs w:val="32"/>
          <w:lang w:val="el-GR" w:eastAsia="it-IT"/>
        </w:rPr>
        <w:t xml:space="preserve">«Ανάλυση εμπνευσμένη από το </w:t>
      </w:r>
      <w:r w:rsidRPr="00AC101B">
        <w:rPr>
          <w:rFonts w:ascii="Times New Roman" w:eastAsia="Times New Roman" w:hAnsi="Times New Roman" w:cs="Times New Roman"/>
          <w:b w:val="0"/>
          <w:bCs w:val="0"/>
          <w:color w:val="4F6228" w:themeColor="accent3" w:themeShade="80"/>
          <w:sz w:val="32"/>
          <w:szCs w:val="32"/>
          <w:lang w:val="en-GB" w:eastAsia="it-IT"/>
        </w:rPr>
        <w:t>Photovoice</w:t>
      </w:r>
      <w:r w:rsidRPr="00B40BBB">
        <w:rPr>
          <w:rFonts w:ascii="Times New Roman" w:eastAsia="Times New Roman" w:hAnsi="Times New Roman" w:cs="Times New Roman"/>
          <w:b w:val="0"/>
          <w:bCs w:val="0"/>
          <w:color w:val="4F6228" w:themeColor="accent3" w:themeShade="80"/>
          <w:sz w:val="32"/>
          <w:szCs w:val="32"/>
          <w:lang w:val="el-GR" w:eastAsia="it-IT"/>
        </w:rPr>
        <w:t>»</w:t>
      </w:r>
    </w:p>
    <w:p w14:paraId="4B393A97" w14:textId="21C14257" w:rsidR="006A2463" w:rsidRPr="00B40BBB" w:rsidRDefault="00000000" w:rsidP="00B40BBB">
      <w:pPr>
        <w:pStyle w:val="21"/>
        <w:rPr>
          <w:sz w:val="24"/>
          <w:szCs w:val="24"/>
        </w:rPr>
      </w:pPr>
      <w:r w:rsidRPr="00B40BBB">
        <w:rPr>
          <w:sz w:val="24"/>
          <w:szCs w:val="24"/>
        </w:rPr>
        <w:t>Εισαγωγή (10 λεπτά)</w:t>
      </w:r>
      <w:r w:rsidR="00B40BBB" w:rsidRPr="00B40BBB">
        <w:rPr>
          <w:sz w:val="24"/>
          <w:szCs w:val="24"/>
        </w:rPr>
        <w:t xml:space="preserve">: </w:t>
      </w:r>
      <w:r w:rsidRPr="00B40BBB">
        <w:rPr>
          <w:b w:val="0"/>
          <w:bCs w:val="0"/>
          <w:sz w:val="24"/>
          <w:szCs w:val="24"/>
        </w:rPr>
        <w:t>Δείτε παραπάνω την παράγραφο «Προέλευση και φιλοσοφία».</w:t>
      </w:r>
    </w:p>
    <w:p w14:paraId="530C61A2" w14:textId="64522E1F" w:rsidR="006A2463" w:rsidRPr="000420BB" w:rsidRDefault="00000000" w:rsidP="00B40BBB">
      <w:pPr>
        <w:pStyle w:val="21"/>
        <w:rPr>
          <w:sz w:val="24"/>
          <w:szCs w:val="24"/>
        </w:rPr>
      </w:pPr>
      <w:r w:rsidRPr="00B40BBB">
        <w:rPr>
          <w:sz w:val="24"/>
          <w:szCs w:val="24"/>
        </w:rPr>
        <w:t>Φάση Επιλογής Εικόνων (15–20 λεπτά)</w:t>
      </w:r>
      <w:r w:rsidR="00B40BBB" w:rsidRPr="00B40BBB">
        <w:rPr>
          <w:sz w:val="24"/>
          <w:szCs w:val="24"/>
        </w:rPr>
        <w:t xml:space="preserve">: </w:t>
      </w:r>
      <w:r w:rsidRPr="00B40BBB">
        <w:rPr>
          <w:b w:val="0"/>
          <w:bCs w:val="0"/>
          <w:sz w:val="24"/>
          <w:szCs w:val="24"/>
        </w:rPr>
        <w:t>Οι συμμετέχοντες/</w:t>
      </w:r>
      <w:proofErr w:type="spellStart"/>
      <w:r w:rsidRPr="00B40BBB">
        <w:rPr>
          <w:b w:val="0"/>
          <w:bCs w:val="0"/>
          <w:sz w:val="24"/>
          <w:szCs w:val="24"/>
        </w:rPr>
        <w:t>ουσες</w:t>
      </w:r>
      <w:proofErr w:type="spellEnd"/>
      <w:r w:rsidRPr="00B40BBB">
        <w:rPr>
          <w:b w:val="0"/>
          <w:bCs w:val="0"/>
          <w:sz w:val="24"/>
          <w:szCs w:val="24"/>
        </w:rPr>
        <w:t xml:space="preserve"> θα </w:t>
      </w:r>
      <w:r w:rsidRPr="00B40BBB">
        <w:rPr>
          <w:b w:val="0"/>
          <w:bCs w:val="0"/>
          <w:sz w:val="24"/>
          <w:szCs w:val="24"/>
          <w:u w:val="single"/>
        </w:rPr>
        <w:t>αναζητήσουν και θα επιλέξουν εικόνες</w:t>
      </w:r>
      <w:r w:rsidRPr="00B40BBB">
        <w:rPr>
          <w:b w:val="0"/>
          <w:bCs w:val="0"/>
          <w:sz w:val="24"/>
          <w:szCs w:val="24"/>
        </w:rPr>
        <w:t xml:space="preserve"> που είναι σχετικές/εκφραστικές για τους ίδιους/</w:t>
      </w:r>
      <w:proofErr w:type="spellStart"/>
      <w:r w:rsidRPr="00B40BBB">
        <w:rPr>
          <w:b w:val="0"/>
          <w:bCs w:val="0"/>
          <w:sz w:val="24"/>
          <w:szCs w:val="24"/>
        </w:rPr>
        <w:t>ες</w:t>
      </w:r>
      <w:proofErr w:type="spellEnd"/>
      <w:r w:rsidRPr="00B40BBB">
        <w:rPr>
          <w:b w:val="0"/>
          <w:bCs w:val="0"/>
          <w:sz w:val="24"/>
          <w:szCs w:val="24"/>
        </w:rPr>
        <w:t>.</w:t>
      </w:r>
    </w:p>
    <w:p w14:paraId="4CD30BD5" w14:textId="77777777" w:rsidR="00B40BBB" w:rsidRDefault="00B40BBB">
      <w:pPr>
        <w:rPr>
          <w:rFonts w:asciiTheme="majorBidi" w:hAnsiTheme="majorBidi" w:cstheme="majorBidi"/>
          <w:sz w:val="24"/>
          <w:szCs w:val="24"/>
        </w:rPr>
      </w:pPr>
    </w:p>
    <w:p w14:paraId="1D0A6FD3" w14:textId="5779BBE6" w:rsidR="006A2463" w:rsidRPr="00B40BBB" w:rsidRDefault="00000000">
      <w:pPr>
        <w:rPr>
          <w:rFonts w:asciiTheme="majorBidi" w:hAnsiTheme="majorBidi" w:cstheme="majorBidi"/>
          <w:sz w:val="24"/>
          <w:szCs w:val="24"/>
        </w:rPr>
      </w:pPr>
      <w:r w:rsidRPr="00B40BBB">
        <w:rPr>
          <w:rFonts w:asciiTheme="majorBidi" w:hAnsiTheme="majorBidi" w:cstheme="majorBidi"/>
          <w:b/>
          <w:bCs/>
          <w:sz w:val="24"/>
          <w:szCs w:val="24"/>
          <w:lang w:val="el-GR"/>
        </w:rPr>
        <w:t>Οδηγίες προς τους/τις συμμετέχοντες/</w:t>
      </w:r>
      <w:proofErr w:type="spellStart"/>
      <w:r w:rsidRPr="00B40BBB">
        <w:rPr>
          <w:rFonts w:asciiTheme="majorBidi" w:hAnsiTheme="majorBidi" w:cstheme="majorBidi"/>
          <w:b/>
          <w:bCs/>
          <w:sz w:val="24"/>
          <w:szCs w:val="24"/>
          <w:lang w:val="el-GR"/>
        </w:rPr>
        <w:t>ουσες</w:t>
      </w:r>
      <w:proofErr w:type="spellEnd"/>
      <w:r w:rsidRPr="00B40BBB">
        <w:rPr>
          <w:rFonts w:asciiTheme="majorBidi" w:hAnsiTheme="majorBidi" w:cstheme="majorBidi"/>
          <w:b/>
          <w:bCs/>
          <w:sz w:val="24"/>
          <w:szCs w:val="24"/>
          <w:lang w:val="el-GR"/>
        </w:rPr>
        <w:t>: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"Αναζητήστε στο διαδίκτυο 3–5 εικόνες που, για εσάς, αναπαριστούν καλύτερα τη μετανάστευση που προκαλείται από την κλιματική αλλαγή. </w:t>
      </w:r>
      <w:r w:rsidRPr="00B40BBB">
        <w:rPr>
          <w:rFonts w:asciiTheme="majorBidi" w:hAnsiTheme="majorBidi" w:cstheme="majorBidi"/>
          <w:sz w:val="24"/>
          <w:szCs w:val="24"/>
          <w:lang w:val="el-GR"/>
        </w:rPr>
        <w:t>Αναζητήστε εικόνες που συνδέονται με:</w:t>
      </w:r>
    </w:p>
    <w:p w14:paraId="3470C1AD" w14:textId="77777777" w:rsidR="006A2463" w:rsidRPr="000420BB" w:rsidRDefault="00000000" w:rsidP="00B40BB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Περιβαλλοντικές αλλαγές που αναγκάζουν ανθρώπους να μετακινηθούν</w:t>
      </w:r>
    </w:p>
    <w:p w14:paraId="64C2E363" w14:textId="77777777" w:rsidR="006A2463" w:rsidRPr="000420BB" w:rsidRDefault="00000000" w:rsidP="00B40BB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Χαμένα μέσα βιοπορισμού (αγροκτήματα, κτηνοτροφία, αλιεία)</w:t>
      </w:r>
    </w:p>
    <w:p w14:paraId="239A2921" w14:textId="77777777" w:rsidR="006A2463" w:rsidRPr="000420BB" w:rsidRDefault="00000000" w:rsidP="00B40BB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</w:rPr>
      </w:pPr>
      <w:proofErr w:type="spellStart"/>
      <w:r w:rsidRPr="000420BB">
        <w:rPr>
          <w:rFonts w:asciiTheme="majorBidi" w:hAnsiTheme="majorBidi" w:cstheme="majorBidi"/>
          <w:sz w:val="24"/>
          <w:szCs w:val="24"/>
        </w:rPr>
        <w:t>Δι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 xml:space="preserve">αδρομές </w:t>
      </w:r>
      <w:proofErr w:type="spellStart"/>
      <w:r w:rsidRPr="000420BB">
        <w:rPr>
          <w:rFonts w:asciiTheme="majorBidi" w:hAnsiTheme="majorBidi" w:cstheme="majorBidi"/>
          <w:sz w:val="24"/>
          <w:szCs w:val="24"/>
        </w:rPr>
        <w:t>μετ</w:t>
      </w:r>
      <w:proofErr w:type="spellEnd"/>
      <w:r w:rsidRPr="000420BB">
        <w:rPr>
          <w:rFonts w:asciiTheme="majorBidi" w:hAnsiTheme="majorBidi" w:cstheme="majorBidi"/>
          <w:sz w:val="24"/>
          <w:szCs w:val="24"/>
        </w:rPr>
        <w:t>ανάστευσης</w:t>
      </w:r>
    </w:p>
    <w:p w14:paraId="6C289A7F" w14:textId="77777777" w:rsidR="006A2463" w:rsidRPr="000420BB" w:rsidRDefault="00000000" w:rsidP="00B40BB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</w:rPr>
      </w:pPr>
      <w:r w:rsidRPr="000420BB">
        <w:rPr>
          <w:rFonts w:asciiTheme="majorBidi" w:hAnsiTheme="majorBidi" w:cstheme="majorBidi"/>
          <w:sz w:val="24"/>
          <w:szCs w:val="24"/>
        </w:rPr>
        <w:t>Εκτοπισμένες οικογένειες και κοινότητες</w:t>
      </w:r>
    </w:p>
    <w:p w14:paraId="6CBBED39" w14:textId="77777777" w:rsidR="006A2463" w:rsidRPr="000420BB" w:rsidRDefault="00000000" w:rsidP="00B40BB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</w:rPr>
      </w:pPr>
      <w:r w:rsidRPr="000420BB">
        <w:rPr>
          <w:rFonts w:asciiTheme="majorBidi" w:hAnsiTheme="majorBidi" w:cstheme="majorBidi"/>
          <w:sz w:val="24"/>
          <w:szCs w:val="24"/>
        </w:rPr>
        <w:t>Επισιτιστική ανασφάλεια</w:t>
      </w:r>
    </w:p>
    <w:p w14:paraId="0088A3EA" w14:textId="77777777" w:rsidR="006A2463" w:rsidRPr="000420BB" w:rsidRDefault="00000000" w:rsidP="00B40BBB">
      <w:pPr>
        <w:pStyle w:val="a0"/>
        <w:tabs>
          <w:tab w:val="clear" w:pos="360"/>
          <w:tab w:val="num" w:pos="720"/>
        </w:tabs>
        <w:ind w:left="720"/>
        <w:rPr>
          <w:rFonts w:asciiTheme="majorBidi" w:hAnsiTheme="majorBidi" w:cstheme="majorBidi"/>
          <w:sz w:val="24"/>
          <w:szCs w:val="24"/>
        </w:rPr>
      </w:pPr>
      <w:r w:rsidRPr="000420BB">
        <w:rPr>
          <w:rFonts w:asciiTheme="majorBidi" w:hAnsiTheme="majorBidi" w:cstheme="majorBidi"/>
          <w:sz w:val="24"/>
          <w:szCs w:val="24"/>
        </w:rPr>
        <w:t>Προσαρμογή και ανθεκτικότητα</w:t>
      </w:r>
    </w:p>
    <w:p w14:paraId="1504F365" w14:textId="77777777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b/>
          <w:sz w:val="24"/>
          <w:szCs w:val="24"/>
          <w:lang w:val="el-GR"/>
        </w:rPr>
        <w:t>Προτεινόμενες λέξεις-κλειδιά για αναζήτηση:</w:t>
      </w:r>
    </w:p>
    <w:p w14:paraId="79FA23AF" w14:textId="05449B2F" w:rsidR="006A2463" w:rsidRPr="000420BB" w:rsidRDefault="00083D76">
      <w:pPr>
        <w:pStyle w:val="a0"/>
        <w:rPr>
          <w:rFonts w:asciiTheme="majorBidi" w:hAnsiTheme="majorBidi" w:cstheme="majorBidi"/>
          <w:sz w:val="24"/>
          <w:szCs w:val="24"/>
        </w:rPr>
      </w:pPr>
      <w:r w:rsidRPr="00083D76">
        <w:rPr>
          <w:rFonts w:asciiTheme="majorBidi" w:hAnsiTheme="majorBidi" w:cstheme="majorBidi"/>
          <w:sz w:val="24"/>
          <w:szCs w:val="24"/>
        </w:rPr>
        <w:t>«</w:t>
      </w:r>
      <w:proofErr w:type="spellStart"/>
      <w:r w:rsidRPr="00083D76">
        <w:rPr>
          <w:rFonts w:asciiTheme="majorBidi" w:hAnsiTheme="majorBidi" w:cstheme="majorBidi"/>
          <w:sz w:val="24"/>
          <w:szCs w:val="24"/>
        </w:rPr>
        <w:t>κλιμ</w:t>
      </w:r>
      <w:proofErr w:type="spellEnd"/>
      <w:r w:rsidRPr="00083D76">
        <w:rPr>
          <w:rFonts w:asciiTheme="majorBidi" w:hAnsiTheme="majorBidi" w:cstheme="majorBidi"/>
          <w:sz w:val="24"/>
          <w:szCs w:val="24"/>
        </w:rPr>
        <w:t xml:space="preserve">ατική </w:t>
      </w:r>
      <w:proofErr w:type="spellStart"/>
      <w:r w:rsidRPr="00083D76">
        <w:rPr>
          <w:rFonts w:asciiTheme="majorBidi" w:hAnsiTheme="majorBidi" w:cstheme="majorBidi"/>
          <w:sz w:val="24"/>
          <w:szCs w:val="24"/>
        </w:rPr>
        <w:t>μετ</w:t>
      </w:r>
      <w:proofErr w:type="spellEnd"/>
      <w:r w:rsidRPr="00083D76">
        <w:rPr>
          <w:rFonts w:asciiTheme="majorBidi" w:hAnsiTheme="majorBidi" w:cstheme="majorBidi"/>
          <w:sz w:val="24"/>
          <w:szCs w:val="24"/>
        </w:rPr>
        <w:t>ανάστευση»</w:t>
      </w:r>
      <w:r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="00000000" w:rsidRPr="000420BB">
        <w:rPr>
          <w:rFonts w:asciiTheme="majorBidi" w:hAnsiTheme="majorBidi" w:cstheme="majorBidi"/>
          <w:sz w:val="24"/>
          <w:szCs w:val="24"/>
        </w:rPr>
        <w:t>"climate migration"</w:t>
      </w:r>
      <w:r>
        <w:rPr>
          <w:rFonts w:asciiTheme="majorBidi" w:hAnsiTheme="majorBidi" w:cstheme="majorBidi"/>
          <w:sz w:val="24"/>
          <w:szCs w:val="24"/>
          <w:lang w:val="el-GR"/>
        </w:rPr>
        <w:t>)</w:t>
      </w:r>
    </w:p>
    <w:p w14:paraId="0C37EC8C" w14:textId="2F81F196" w:rsidR="006A2463" w:rsidRPr="000420BB" w:rsidRDefault="00083D76">
      <w:pPr>
        <w:pStyle w:val="a0"/>
        <w:rPr>
          <w:rFonts w:asciiTheme="majorBidi" w:hAnsiTheme="majorBidi" w:cstheme="majorBidi"/>
          <w:sz w:val="24"/>
          <w:szCs w:val="24"/>
        </w:rPr>
      </w:pPr>
      <w:r w:rsidRPr="00083D76">
        <w:rPr>
          <w:rFonts w:asciiTheme="majorBidi" w:hAnsiTheme="majorBidi" w:cstheme="majorBidi"/>
          <w:sz w:val="24"/>
          <w:szCs w:val="24"/>
        </w:rPr>
        <w:t>«</w:t>
      </w:r>
      <w:proofErr w:type="spellStart"/>
      <w:r w:rsidRPr="00083D76">
        <w:rPr>
          <w:rFonts w:asciiTheme="majorBidi" w:hAnsiTheme="majorBidi" w:cstheme="majorBidi"/>
          <w:sz w:val="24"/>
          <w:szCs w:val="24"/>
        </w:rPr>
        <w:t>εκτο</w:t>
      </w:r>
      <w:proofErr w:type="spellEnd"/>
      <w:r w:rsidRPr="00083D76">
        <w:rPr>
          <w:rFonts w:asciiTheme="majorBidi" w:hAnsiTheme="majorBidi" w:cstheme="majorBidi"/>
          <w:sz w:val="24"/>
          <w:szCs w:val="24"/>
        </w:rPr>
        <w:t xml:space="preserve">πισμός </w:t>
      </w:r>
      <w:proofErr w:type="spellStart"/>
      <w:r w:rsidRPr="00083D76">
        <w:rPr>
          <w:rFonts w:asciiTheme="majorBidi" w:hAnsiTheme="majorBidi" w:cstheme="majorBidi"/>
          <w:sz w:val="24"/>
          <w:szCs w:val="24"/>
        </w:rPr>
        <w:t>λόγω</w:t>
      </w:r>
      <w:proofErr w:type="spellEnd"/>
      <w:r w:rsidRPr="00083D7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083D76">
        <w:rPr>
          <w:rFonts w:asciiTheme="majorBidi" w:hAnsiTheme="majorBidi" w:cstheme="majorBidi"/>
          <w:sz w:val="24"/>
          <w:szCs w:val="24"/>
        </w:rPr>
        <w:t>ξηρ</w:t>
      </w:r>
      <w:proofErr w:type="spellEnd"/>
      <w:r w:rsidRPr="00083D76">
        <w:rPr>
          <w:rFonts w:asciiTheme="majorBidi" w:hAnsiTheme="majorBidi" w:cstheme="majorBidi"/>
          <w:sz w:val="24"/>
          <w:szCs w:val="24"/>
        </w:rPr>
        <w:t>ασίας»</w:t>
      </w:r>
      <w:r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="00000000" w:rsidRPr="000420BB">
        <w:rPr>
          <w:rFonts w:asciiTheme="majorBidi" w:hAnsiTheme="majorBidi" w:cstheme="majorBidi"/>
          <w:sz w:val="24"/>
          <w:szCs w:val="24"/>
        </w:rPr>
        <w:t>"drought displacement"</w:t>
      </w:r>
      <w:r>
        <w:rPr>
          <w:rFonts w:asciiTheme="majorBidi" w:hAnsiTheme="majorBidi" w:cstheme="majorBidi"/>
          <w:sz w:val="24"/>
          <w:szCs w:val="24"/>
          <w:lang w:val="el-GR"/>
        </w:rPr>
        <w:t>)</w:t>
      </w:r>
    </w:p>
    <w:p w14:paraId="587A6B62" w14:textId="30F45FEB" w:rsidR="006A2463" w:rsidRPr="000420BB" w:rsidRDefault="00083D76">
      <w:pPr>
        <w:pStyle w:val="a0"/>
        <w:rPr>
          <w:rFonts w:asciiTheme="majorBidi" w:hAnsiTheme="majorBidi" w:cstheme="majorBidi"/>
          <w:sz w:val="24"/>
          <w:szCs w:val="24"/>
        </w:rPr>
      </w:pPr>
      <w:r w:rsidRPr="00083D76">
        <w:rPr>
          <w:rFonts w:asciiTheme="majorBidi" w:hAnsiTheme="majorBidi" w:cstheme="majorBidi"/>
          <w:sz w:val="24"/>
          <w:szCs w:val="24"/>
        </w:rPr>
        <w:t>«</w:t>
      </w:r>
      <w:proofErr w:type="spellStart"/>
      <w:r w:rsidRPr="00083D76">
        <w:rPr>
          <w:rFonts w:asciiTheme="majorBidi" w:hAnsiTheme="majorBidi" w:cstheme="majorBidi"/>
          <w:sz w:val="24"/>
          <w:szCs w:val="24"/>
        </w:rPr>
        <w:t>κλιμ</w:t>
      </w:r>
      <w:proofErr w:type="spellEnd"/>
      <w:r w:rsidRPr="00083D76">
        <w:rPr>
          <w:rFonts w:asciiTheme="majorBidi" w:hAnsiTheme="majorBidi" w:cstheme="majorBidi"/>
          <w:sz w:val="24"/>
          <w:szCs w:val="24"/>
        </w:rPr>
        <w:t>ατικοί π</w:t>
      </w:r>
      <w:proofErr w:type="spellStart"/>
      <w:r w:rsidRPr="00083D76">
        <w:rPr>
          <w:rFonts w:asciiTheme="majorBidi" w:hAnsiTheme="majorBidi" w:cstheme="majorBidi"/>
          <w:sz w:val="24"/>
          <w:szCs w:val="24"/>
        </w:rPr>
        <w:t>ρόσφυγες</w:t>
      </w:r>
      <w:proofErr w:type="spellEnd"/>
      <w:r w:rsidRPr="00083D76">
        <w:rPr>
          <w:rFonts w:asciiTheme="majorBidi" w:hAnsiTheme="majorBidi" w:cstheme="majorBidi"/>
          <w:sz w:val="24"/>
          <w:szCs w:val="24"/>
        </w:rPr>
        <w:t>»</w:t>
      </w:r>
      <w:r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="00000000" w:rsidRPr="000420BB">
        <w:rPr>
          <w:rFonts w:asciiTheme="majorBidi" w:hAnsiTheme="majorBidi" w:cstheme="majorBidi"/>
          <w:sz w:val="24"/>
          <w:szCs w:val="24"/>
        </w:rPr>
        <w:t>"climate refugees"</w:t>
      </w:r>
      <w:r>
        <w:rPr>
          <w:rFonts w:asciiTheme="majorBidi" w:hAnsiTheme="majorBidi" w:cstheme="majorBidi"/>
          <w:sz w:val="24"/>
          <w:szCs w:val="24"/>
          <w:lang w:val="el-GR"/>
        </w:rPr>
        <w:t>)</w:t>
      </w:r>
    </w:p>
    <w:p w14:paraId="6B76751A" w14:textId="1EEAD04A" w:rsidR="006A2463" w:rsidRPr="00083D76" w:rsidRDefault="00083D76">
      <w:pPr>
        <w:pStyle w:val="a0"/>
        <w:rPr>
          <w:rFonts w:asciiTheme="majorBidi" w:hAnsiTheme="majorBidi" w:cstheme="majorBidi"/>
          <w:sz w:val="24"/>
          <w:szCs w:val="24"/>
          <w:lang w:val="el-GR"/>
        </w:rPr>
      </w:pPr>
      <w:r w:rsidRPr="00083D76">
        <w:rPr>
          <w:rFonts w:asciiTheme="majorBidi" w:hAnsiTheme="majorBidi" w:cstheme="majorBidi"/>
          <w:sz w:val="24"/>
          <w:szCs w:val="24"/>
          <w:lang w:val="el-GR"/>
        </w:rPr>
        <w:t>«γεωργία και κλιματική αλλαγή»</w:t>
      </w:r>
      <w:r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="00000000" w:rsidRPr="00083D76">
        <w:rPr>
          <w:rFonts w:asciiTheme="majorBidi" w:hAnsiTheme="majorBidi" w:cstheme="majorBidi"/>
          <w:sz w:val="24"/>
          <w:szCs w:val="24"/>
          <w:lang w:val="el-GR"/>
        </w:rPr>
        <w:t>"</w:t>
      </w:r>
      <w:r w:rsidR="00000000" w:rsidRPr="000420BB">
        <w:rPr>
          <w:rFonts w:asciiTheme="majorBidi" w:hAnsiTheme="majorBidi" w:cstheme="majorBidi"/>
          <w:sz w:val="24"/>
          <w:szCs w:val="24"/>
        </w:rPr>
        <w:t>farming</w:t>
      </w:r>
      <w:r w:rsidR="00000000" w:rsidRPr="00083D76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="00000000" w:rsidRPr="000420BB">
        <w:rPr>
          <w:rFonts w:asciiTheme="majorBidi" w:hAnsiTheme="majorBidi" w:cstheme="majorBidi"/>
          <w:sz w:val="24"/>
          <w:szCs w:val="24"/>
        </w:rPr>
        <w:t>climate</w:t>
      </w:r>
      <w:r w:rsidR="00000000" w:rsidRPr="00083D76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="00000000" w:rsidRPr="000420BB">
        <w:rPr>
          <w:rFonts w:asciiTheme="majorBidi" w:hAnsiTheme="majorBidi" w:cstheme="majorBidi"/>
          <w:sz w:val="24"/>
          <w:szCs w:val="24"/>
        </w:rPr>
        <w:t>change</w:t>
      </w:r>
      <w:r w:rsidR="00000000" w:rsidRPr="00083D76">
        <w:rPr>
          <w:rFonts w:asciiTheme="majorBidi" w:hAnsiTheme="majorBidi" w:cstheme="majorBidi"/>
          <w:sz w:val="24"/>
          <w:szCs w:val="24"/>
          <w:lang w:val="el-GR"/>
        </w:rPr>
        <w:t>"</w:t>
      </w:r>
      <w:r>
        <w:rPr>
          <w:rFonts w:asciiTheme="majorBidi" w:hAnsiTheme="majorBidi" w:cstheme="majorBidi"/>
          <w:sz w:val="24"/>
          <w:szCs w:val="24"/>
          <w:lang w:val="el-GR"/>
        </w:rPr>
        <w:t>)</w:t>
      </w:r>
    </w:p>
    <w:p w14:paraId="3A7752DE" w14:textId="13CBFC49" w:rsidR="006A2463" w:rsidRPr="00083D76" w:rsidRDefault="00083D76">
      <w:pPr>
        <w:pStyle w:val="a0"/>
        <w:rPr>
          <w:rFonts w:asciiTheme="majorBidi" w:hAnsiTheme="majorBidi" w:cstheme="majorBidi"/>
          <w:sz w:val="24"/>
          <w:szCs w:val="24"/>
          <w:lang w:val="el-GR"/>
        </w:rPr>
      </w:pPr>
      <w:r w:rsidRPr="00083D76">
        <w:rPr>
          <w:rFonts w:asciiTheme="majorBidi" w:hAnsiTheme="majorBidi" w:cstheme="majorBidi"/>
          <w:sz w:val="24"/>
          <w:szCs w:val="24"/>
          <w:lang w:val="el-GR"/>
        </w:rPr>
        <w:t>«εκτοπισμός λόγω πλημμυρών»</w:t>
      </w:r>
      <w:r>
        <w:rPr>
          <w:rFonts w:asciiTheme="majorBidi" w:hAnsiTheme="majorBidi" w:cstheme="majorBidi"/>
          <w:sz w:val="24"/>
          <w:szCs w:val="24"/>
          <w:lang w:val="el-GR"/>
        </w:rPr>
        <w:t xml:space="preserve"> (</w:t>
      </w:r>
      <w:r w:rsidR="00000000" w:rsidRPr="00083D76">
        <w:rPr>
          <w:rFonts w:asciiTheme="majorBidi" w:hAnsiTheme="majorBidi" w:cstheme="majorBidi"/>
          <w:sz w:val="24"/>
          <w:szCs w:val="24"/>
          <w:lang w:val="el-GR"/>
        </w:rPr>
        <w:t>"</w:t>
      </w:r>
      <w:r w:rsidR="00000000" w:rsidRPr="000420BB">
        <w:rPr>
          <w:rFonts w:asciiTheme="majorBidi" w:hAnsiTheme="majorBidi" w:cstheme="majorBidi"/>
          <w:sz w:val="24"/>
          <w:szCs w:val="24"/>
        </w:rPr>
        <w:t>flood</w:t>
      </w:r>
      <w:r w:rsidR="00000000" w:rsidRPr="00083D76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="00000000" w:rsidRPr="000420BB">
        <w:rPr>
          <w:rFonts w:asciiTheme="majorBidi" w:hAnsiTheme="majorBidi" w:cstheme="majorBidi"/>
          <w:sz w:val="24"/>
          <w:szCs w:val="24"/>
        </w:rPr>
        <w:t>displacement</w:t>
      </w:r>
      <w:r w:rsidR="00000000" w:rsidRPr="00083D76">
        <w:rPr>
          <w:rFonts w:asciiTheme="majorBidi" w:hAnsiTheme="majorBidi" w:cstheme="majorBidi"/>
          <w:sz w:val="24"/>
          <w:szCs w:val="24"/>
          <w:lang w:val="el-GR"/>
        </w:rPr>
        <w:t>"</w:t>
      </w:r>
      <w:r>
        <w:rPr>
          <w:rFonts w:asciiTheme="majorBidi" w:hAnsiTheme="majorBidi" w:cstheme="majorBidi"/>
          <w:sz w:val="24"/>
          <w:szCs w:val="24"/>
          <w:lang w:val="el-GR"/>
        </w:rPr>
        <w:t>)</w:t>
      </w:r>
    </w:p>
    <w:p w14:paraId="0EB2E232" w14:textId="77777777" w:rsidR="006A2463" w:rsidRPr="000420BB" w:rsidRDefault="00000000">
      <w:pPr>
        <w:pStyle w:val="a0"/>
        <w:rPr>
          <w:rFonts w:asciiTheme="majorBidi" w:hAnsiTheme="majorBidi" w:cstheme="majorBidi"/>
          <w:sz w:val="24"/>
          <w:szCs w:val="24"/>
        </w:rPr>
      </w:pPr>
      <w:r w:rsidRPr="000420BB">
        <w:rPr>
          <w:rFonts w:asciiTheme="majorBidi" w:hAnsiTheme="majorBidi" w:cstheme="majorBidi"/>
          <w:sz w:val="24"/>
          <w:szCs w:val="24"/>
        </w:rPr>
        <w:t>Συγκεκριμένες τοποθεσίες: "Ethiopian climate migration", "Sahel drought", κ.λπ.</w:t>
      </w:r>
    </w:p>
    <w:p w14:paraId="7F9C5FF1" w14:textId="77777777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b/>
          <w:sz w:val="24"/>
          <w:szCs w:val="24"/>
          <w:lang w:val="el-GR"/>
        </w:rPr>
        <w:t xml:space="preserve">Σημαντική σημείωση: </w:t>
      </w:r>
      <w:r w:rsidRPr="00B40BBB">
        <w:rPr>
          <w:rFonts w:asciiTheme="majorBidi" w:hAnsiTheme="majorBidi" w:cstheme="majorBidi"/>
          <w:bCs/>
          <w:sz w:val="24"/>
          <w:szCs w:val="24"/>
          <w:lang w:val="el-GR"/>
        </w:rPr>
        <w:t>Επιλέξτε εικόνες από ειδησεογραφικές πηγές, ΜΚΟ ή τεκμηριωμένες ιστορίες (όχι τυχαία κοινωνικά δίκτυα) για αυθεντικότητα. Παρέχεται επιλογή στο παράρτημα.</w:t>
      </w:r>
    </w:p>
    <w:p w14:paraId="2D19A134" w14:textId="4E98CCF3" w:rsidR="006A2463" w:rsidRPr="000420BB" w:rsidRDefault="00B40BBB">
      <w:pPr>
        <w:rPr>
          <w:rFonts w:asciiTheme="majorBidi" w:hAnsiTheme="majorBidi" w:cstheme="majorBidi"/>
          <w:sz w:val="24"/>
          <w:szCs w:val="24"/>
          <w:lang w:val="el-GR"/>
        </w:rPr>
      </w:pPr>
      <w:hyperlink r:id="rId9" w:history="1">
        <w:r w:rsidR="00000000" w:rsidRPr="00B40BBB">
          <w:rPr>
            <w:rStyle w:val="-"/>
            <w:rFonts w:asciiTheme="majorBidi" w:hAnsiTheme="majorBidi" w:cstheme="majorBidi"/>
            <w:sz w:val="24"/>
            <w:szCs w:val="24"/>
          </w:rPr>
          <w:t>https</w:t>
        </w:r>
        <w:r w:rsidR="00000000" w:rsidRPr="00B40BBB">
          <w:rPr>
            <w:rStyle w:val="-"/>
            <w:rFonts w:asciiTheme="majorBidi" w:hAnsiTheme="majorBidi" w:cstheme="majorBidi"/>
            <w:sz w:val="24"/>
            <w:szCs w:val="24"/>
            <w:lang w:val="el-GR"/>
          </w:rPr>
          <w:t>://</w:t>
        </w:r>
        <w:proofErr w:type="spellStart"/>
        <w:r w:rsidR="00000000" w:rsidRPr="00B40BBB">
          <w:rPr>
            <w:rStyle w:val="-"/>
            <w:rFonts w:asciiTheme="majorBidi" w:hAnsiTheme="majorBidi" w:cstheme="majorBidi"/>
            <w:sz w:val="24"/>
            <w:szCs w:val="24"/>
          </w:rPr>
          <w:t>pixabay</w:t>
        </w:r>
        <w:proofErr w:type="spellEnd"/>
        <w:r w:rsidR="00000000" w:rsidRPr="00B40BBB">
          <w:rPr>
            <w:rStyle w:val="-"/>
            <w:rFonts w:asciiTheme="majorBidi" w:hAnsiTheme="majorBidi" w:cstheme="majorBidi"/>
            <w:sz w:val="24"/>
            <w:szCs w:val="24"/>
            <w:lang w:val="el-GR"/>
          </w:rPr>
          <w:t>.</w:t>
        </w:r>
        <w:r w:rsidR="00000000" w:rsidRPr="00B40BBB">
          <w:rPr>
            <w:rStyle w:val="-"/>
            <w:rFonts w:asciiTheme="majorBidi" w:hAnsiTheme="majorBidi" w:cstheme="majorBidi"/>
            <w:sz w:val="24"/>
            <w:szCs w:val="24"/>
          </w:rPr>
          <w:t>com</w:t>
        </w:r>
        <w:r w:rsidR="00000000" w:rsidRPr="00B40BBB">
          <w:rPr>
            <w:rStyle w:val="-"/>
            <w:rFonts w:asciiTheme="majorBidi" w:hAnsiTheme="majorBidi" w:cstheme="majorBidi"/>
            <w:sz w:val="24"/>
            <w:szCs w:val="24"/>
            <w:lang w:val="el-GR"/>
          </w:rPr>
          <w:t>/</w:t>
        </w:r>
      </w:hyperlink>
    </w:p>
    <w:p w14:paraId="4B4A1D15" w14:textId="608D0771" w:rsidR="006A2463" w:rsidRPr="000420BB" w:rsidRDefault="00B40BBB">
      <w:pPr>
        <w:rPr>
          <w:rFonts w:asciiTheme="majorBidi" w:hAnsiTheme="majorBidi" w:cstheme="majorBidi"/>
          <w:sz w:val="24"/>
          <w:szCs w:val="24"/>
          <w:lang w:val="el-GR"/>
        </w:rPr>
      </w:pPr>
      <w:hyperlink r:id="rId10" w:history="1">
        <w:r w:rsidR="00000000" w:rsidRPr="00B40BBB">
          <w:rPr>
            <w:rStyle w:val="-"/>
            <w:rFonts w:asciiTheme="majorBidi" w:hAnsiTheme="majorBidi" w:cstheme="majorBidi"/>
            <w:sz w:val="24"/>
            <w:szCs w:val="24"/>
          </w:rPr>
          <w:t>https</w:t>
        </w:r>
        <w:r w:rsidR="00000000" w:rsidRPr="00B40BBB">
          <w:rPr>
            <w:rStyle w:val="-"/>
            <w:rFonts w:asciiTheme="majorBidi" w:hAnsiTheme="majorBidi" w:cstheme="majorBidi"/>
            <w:sz w:val="24"/>
            <w:szCs w:val="24"/>
            <w:lang w:val="el-GR"/>
          </w:rPr>
          <w:t>://</w:t>
        </w:r>
        <w:proofErr w:type="spellStart"/>
        <w:r w:rsidR="00000000" w:rsidRPr="00B40BBB">
          <w:rPr>
            <w:rStyle w:val="-"/>
            <w:rFonts w:asciiTheme="majorBidi" w:hAnsiTheme="majorBidi" w:cstheme="majorBidi"/>
            <w:sz w:val="24"/>
            <w:szCs w:val="24"/>
          </w:rPr>
          <w:t>unsplash</w:t>
        </w:r>
        <w:proofErr w:type="spellEnd"/>
        <w:r w:rsidR="00000000" w:rsidRPr="00B40BBB">
          <w:rPr>
            <w:rStyle w:val="-"/>
            <w:rFonts w:asciiTheme="majorBidi" w:hAnsiTheme="majorBidi" w:cstheme="majorBidi"/>
            <w:sz w:val="24"/>
            <w:szCs w:val="24"/>
            <w:lang w:val="el-GR"/>
          </w:rPr>
          <w:t>.</w:t>
        </w:r>
        <w:r w:rsidR="00000000" w:rsidRPr="00B40BBB">
          <w:rPr>
            <w:rStyle w:val="-"/>
            <w:rFonts w:asciiTheme="majorBidi" w:hAnsiTheme="majorBidi" w:cstheme="majorBidi"/>
            <w:sz w:val="24"/>
            <w:szCs w:val="24"/>
          </w:rPr>
          <w:t>c</w:t>
        </w:r>
        <w:r w:rsidR="00000000" w:rsidRPr="00B40BBB">
          <w:rPr>
            <w:rStyle w:val="-"/>
            <w:rFonts w:asciiTheme="majorBidi" w:hAnsiTheme="majorBidi" w:cstheme="majorBidi"/>
            <w:sz w:val="24"/>
            <w:szCs w:val="24"/>
          </w:rPr>
          <w:t>o</w:t>
        </w:r>
        <w:r w:rsidR="00000000" w:rsidRPr="00B40BBB">
          <w:rPr>
            <w:rStyle w:val="-"/>
            <w:rFonts w:asciiTheme="majorBidi" w:hAnsiTheme="majorBidi" w:cstheme="majorBidi"/>
            <w:sz w:val="24"/>
            <w:szCs w:val="24"/>
          </w:rPr>
          <w:t>m</w:t>
        </w:r>
        <w:r w:rsidR="00000000" w:rsidRPr="00B40BBB">
          <w:rPr>
            <w:rStyle w:val="-"/>
            <w:rFonts w:asciiTheme="majorBidi" w:hAnsiTheme="majorBidi" w:cstheme="majorBidi"/>
            <w:sz w:val="24"/>
            <w:szCs w:val="24"/>
            <w:lang w:val="el-GR"/>
          </w:rPr>
          <w:t>/</w:t>
        </w:r>
      </w:hyperlink>
    </w:p>
    <w:p w14:paraId="754A9C9F" w14:textId="77777777" w:rsidR="006A2463" w:rsidRPr="000420BB" w:rsidRDefault="006A2463">
      <w:pPr>
        <w:rPr>
          <w:rFonts w:asciiTheme="majorBidi" w:hAnsiTheme="majorBidi" w:cstheme="majorBidi"/>
          <w:sz w:val="24"/>
          <w:szCs w:val="24"/>
          <w:lang w:val="el-GR"/>
        </w:rPr>
      </w:pPr>
    </w:p>
    <w:p w14:paraId="4A67727A" w14:textId="77777777" w:rsidR="006A2463" w:rsidRPr="000420BB" w:rsidRDefault="00000000" w:rsidP="0087457A">
      <w:pPr>
        <w:pStyle w:val="21"/>
        <w:jc w:val="center"/>
      </w:pPr>
      <w:r w:rsidRPr="0087457A">
        <w:rPr>
          <w:sz w:val="40"/>
          <w:szCs w:val="40"/>
        </w:rPr>
        <w:t>Συζήτηση Φωτογραφιών</w:t>
      </w:r>
      <w:r w:rsidRPr="000420BB">
        <w:t xml:space="preserve"> </w:t>
      </w:r>
      <w:r w:rsidRPr="0087457A">
        <w:rPr>
          <w:b w:val="0"/>
          <w:bCs w:val="0"/>
          <w:sz w:val="24"/>
          <w:szCs w:val="24"/>
        </w:rPr>
        <w:t>(30–35 λεπτά)</w:t>
      </w:r>
    </w:p>
    <w:p w14:paraId="7D9F8FC1" w14:textId="77777777" w:rsidR="006A2463" w:rsidRPr="0087457A" w:rsidRDefault="00000000">
      <w:pPr>
        <w:rPr>
          <w:rFonts w:asciiTheme="majorBidi" w:hAnsiTheme="majorBidi" w:cstheme="majorBidi"/>
          <w:bCs/>
          <w:sz w:val="24"/>
          <w:szCs w:val="24"/>
          <w:lang w:val="el-GR"/>
        </w:rPr>
      </w:pPr>
      <w:r w:rsidRPr="0087457A">
        <w:rPr>
          <w:rFonts w:asciiTheme="majorBidi" w:hAnsiTheme="majorBidi" w:cstheme="majorBidi"/>
          <w:bCs/>
          <w:sz w:val="24"/>
          <w:szCs w:val="24"/>
          <w:lang w:val="el-GR"/>
        </w:rPr>
        <w:t>ΔΡΑΣΤΗΡΙΟΤΗΤΑ: Κάθε συμμετέχων/</w:t>
      </w:r>
      <w:proofErr w:type="spellStart"/>
      <w:r w:rsidRPr="0087457A">
        <w:rPr>
          <w:rFonts w:asciiTheme="majorBidi" w:hAnsiTheme="majorBidi" w:cstheme="majorBidi"/>
          <w:bCs/>
          <w:sz w:val="24"/>
          <w:szCs w:val="24"/>
          <w:lang w:val="el-GR"/>
        </w:rPr>
        <w:t>ουσα</w:t>
      </w:r>
      <w:proofErr w:type="spellEnd"/>
      <w:r w:rsidRPr="0087457A">
        <w:rPr>
          <w:rFonts w:asciiTheme="majorBidi" w:hAnsiTheme="majorBidi" w:cstheme="majorBidi"/>
          <w:bCs/>
          <w:sz w:val="24"/>
          <w:szCs w:val="24"/>
          <w:lang w:val="el-GR"/>
        </w:rPr>
        <w:t xml:space="preserve"> μοιράζεται 2–3 εικόνες χρησιμοποιώντας προσαρμοσμένες </w:t>
      </w:r>
      <w:r w:rsidRPr="0087457A">
        <w:rPr>
          <w:rFonts w:asciiTheme="majorBidi" w:hAnsiTheme="majorBidi" w:cstheme="majorBidi"/>
          <w:b/>
          <w:sz w:val="24"/>
          <w:szCs w:val="24"/>
          <w:lang w:val="el-GR"/>
        </w:rPr>
        <w:t xml:space="preserve">ερωτήσεις </w:t>
      </w:r>
      <w:r w:rsidRPr="0087457A">
        <w:rPr>
          <w:rFonts w:asciiTheme="majorBidi" w:hAnsiTheme="majorBidi" w:cstheme="majorBidi"/>
          <w:b/>
          <w:sz w:val="24"/>
          <w:szCs w:val="24"/>
        </w:rPr>
        <w:t>SHOWED</w:t>
      </w:r>
      <w:r w:rsidRPr="0087457A">
        <w:rPr>
          <w:rFonts w:asciiTheme="majorBidi" w:hAnsiTheme="majorBidi" w:cstheme="majorBidi"/>
          <w:bCs/>
          <w:sz w:val="24"/>
          <w:szCs w:val="24"/>
          <w:lang w:val="el-GR"/>
        </w:rPr>
        <w:t>:</w:t>
      </w:r>
    </w:p>
    <w:p w14:paraId="6D5ACC5B" w14:textId="6EEA68A9" w:rsidR="006A2463" w:rsidRPr="0087457A" w:rsidRDefault="00000000" w:rsidP="0087457A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87457A">
        <w:rPr>
          <w:rFonts w:asciiTheme="majorBidi" w:hAnsiTheme="majorBidi" w:cstheme="majorBidi"/>
          <w:b/>
          <w:bCs/>
          <w:sz w:val="24"/>
          <w:szCs w:val="24"/>
        </w:rPr>
        <w:t>S</w:t>
      </w:r>
      <w:r w:rsidRPr="0087457A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87457A">
        <w:rPr>
          <w:rFonts w:asciiTheme="majorBidi" w:hAnsiTheme="majorBidi" w:cstheme="majorBidi"/>
          <w:b/>
          <w:bCs/>
          <w:sz w:val="24"/>
          <w:szCs w:val="24"/>
        </w:rPr>
        <w:t>S</w:t>
      </w:r>
      <w:r w:rsidRPr="000420BB">
        <w:rPr>
          <w:rFonts w:asciiTheme="majorBidi" w:hAnsiTheme="majorBidi" w:cstheme="majorBidi"/>
          <w:sz w:val="24"/>
          <w:szCs w:val="24"/>
        </w:rPr>
        <w:t>ee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: Τι βλέπετε στη φωτογραφία; Εξηγήστε τους λόγους της επιλογής σας: τι σας θυμίζει; </w:t>
      </w:r>
      <w:r w:rsidR="0087457A" w:rsidRPr="0087457A">
        <w:rPr>
          <w:rFonts w:asciiTheme="majorBidi" w:hAnsiTheme="majorBidi" w:cstheme="majorBidi"/>
          <w:sz w:val="24"/>
          <w:szCs w:val="24"/>
          <w:lang w:val="el-GR"/>
        </w:rPr>
        <w:t>Ποια ανάμνηση, ιδέα ή προσωπική εμπειρία σου φέρνει στο νου; Ποια συναισθήματα πυροδοτεί (λύπη, ελπίδα, ανησυχία, περιέργεια); Ποια λεπτομέρεια τραβάει πρώτα την προσοχή σου και γιατί;</w:t>
      </w:r>
    </w:p>
    <w:p w14:paraId="7D70AB74" w14:textId="3D923359" w:rsidR="0087457A" w:rsidRPr="0087457A" w:rsidRDefault="00000000" w:rsidP="0087457A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87457A">
        <w:rPr>
          <w:rFonts w:asciiTheme="majorBidi" w:hAnsiTheme="majorBidi" w:cstheme="majorBidi"/>
          <w:b/>
          <w:bCs/>
          <w:sz w:val="24"/>
          <w:szCs w:val="24"/>
        </w:rPr>
        <w:lastRenderedPageBreak/>
        <w:t>H</w:t>
      </w:r>
      <w:r w:rsidRPr="0087457A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87457A">
        <w:rPr>
          <w:rFonts w:asciiTheme="majorBidi" w:hAnsiTheme="majorBidi" w:cstheme="majorBidi"/>
          <w:b/>
          <w:bCs/>
          <w:sz w:val="24"/>
          <w:szCs w:val="24"/>
        </w:rPr>
        <w:t>H</w:t>
      </w:r>
      <w:r w:rsidRPr="000420BB">
        <w:rPr>
          <w:rFonts w:asciiTheme="majorBidi" w:hAnsiTheme="majorBidi" w:cstheme="majorBidi"/>
          <w:sz w:val="24"/>
          <w:szCs w:val="24"/>
        </w:rPr>
        <w:t>appening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: </w:t>
      </w:r>
      <w:r w:rsidR="0087457A" w:rsidRPr="0087457A">
        <w:rPr>
          <w:rFonts w:asciiTheme="majorBidi" w:hAnsiTheme="majorBidi" w:cstheme="majorBidi"/>
          <w:sz w:val="24"/>
          <w:szCs w:val="24"/>
          <w:lang w:val="el-GR"/>
        </w:rPr>
        <w:t>Τι συμβαίνει πραγματικά; Ποια ιστορία αφηγείται αυτή η εικόνα για το κλίμα και τις μεταναστεύσεις (π.χ., ξηρασία, πλημμύρες, καταιγίδες, αποψίλωση δασών, κύματα καύσωνα); Τι δείχνει για τη μετανάστευση (μετακίνηση, εκτοπισμό, εγκαταλελειμμένους τόπους, προσωρινά καταφύγια, ανθεκτικότητα);</w:t>
      </w:r>
    </w:p>
    <w:p w14:paraId="7FEAC9F2" w14:textId="139D8E06" w:rsidR="006A2463" w:rsidRPr="000420BB" w:rsidRDefault="00000000" w:rsidP="0087457A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87457A">
        <w:rPr>
          <w:rFonts w:asciiTheme="majorBidi" w:hAnsiTheme="majorBidi" w:cstheme="majorBidi"/>
          <w:b/>
          <w:bCs/>
          <w:sz w:val="24"/>
          <w:szCs w:val="24"/>
        </w:rPr>
        <w:t>O</w:t>
      </w:r>
      <w:r w:rsidRPr="0087457A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87457A">
        <w:rPr>
          <w:rFonts w:asciiTheme="majorBidi" w:hAnsiTheme="majorBidi" w:cstheme="majorBidi"/>
          <w:b/>
          <w:bCs/>
          <w:sz w:val="24"/>
          <w:szCs w:val="24"/>
        </w:rPr>
        <w:t>O</w:t>
      </w:r>
      <w:r w:rsidRPr="000420BB">
        <w:rPr>
          <w:rFonts w:asciiTheme="majorBidi" w:hAnsiTheme="majorBidi" w:cstheme="majorBidi"/>
          <w:sz w:val="24"/>
          <w:szCs w:val="24"/>
        </w:rPr>
        <w:t>ur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sz w:val="24"/>
          <w:szCs w:val="24"/>
        </w:rPr>
        <w:t>understanding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: </w:t>
      </w:r>
      <w:r w:rsidR="0087457A" w:rsidRPr="0087457A">
        <w:rPr>
          <w:rFonts w:asciiTheme="majorBidi" w:hAnsiTheme="majorBidi" w:cstheme="majorBidi"/>
          <w:sz w:val="24"/>
          <w:szCs w:val="24"/>
          <w:lang w:val="el-GR"/>
        </w:rPr>
        <w:t>Πώς σχετίζεται αυτό με τις ζωές μας; Τι έκανε αυτή την εικόνα σημαντική για σένα; Γιατί συνδέθηκες με αυτή την εικόνα; Γιατί είναι αυτή η εικόνα προσωπικά σημαντική για σένα; Τι σε βοηθάει να κατανοήσεις; Αμφισβητεί ή επιβεβαιώνει η φωτογραφία τις προηγούμενες ιδέες σου;</w:t>
      </w:r>
    </w:p>
    <w:p w14:paraId="6D525088" w14:textId="1BD3B02C" w:rsidR="006A2463" w:rsidRPr="00FE0BD1" w:rsidRDefault="00000000" w:rsidP="0087457A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87457A">
        <w:rPr>
          <w:rFonts w:asciiTheme="majorBidi" w:hAnsiTheme="majorBidi" w:cstheme="majorBidi"/>
          <w:b/>
          <w:bCs/>
          <w:sz w:val="24"/>
          <w:szCs w:val="24"/>
        </w:rPr>
        <w:t>W</w:t>
      </w:r>
      <w:r w:rsidRPr="0087457A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87457A">
        <w:rPr>
          <w:rFonts w:asciiTheme="majorBidi" w:hAnsiTheme="majorBidi" w:cstheme="majorBidi"/>
          <w:b/>
          <w:bCs/>
          <w:sz w:val="24"/>
          <w:szCs w:val="24"/>
        </w:rPr>
        <w:t>W</w:t>
      </w:r>
      <w:r w:rsidRPr="000420BB">
        <w:rPr>
          <w:rFonts w:asciiTheme="majorBidi" w:hAnsiTheme="majorBidi" w:cstheme="majorBidi"/>
          <w:sz w:val="24"/>
          <w:szCs w:val="24"/>
        </w:rPr>
        <w:t>hy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: </w:t>
      </w:r>
      <w:r w:rsidR="00FE0BD1" w:rsidRPr="00FE0BD1">
        <w:rPr>
          <w:rFonts w:asciiTheme="majorBidi" w:hAnsiTheme="majorBidi" w:cstheme="majorBidi"/>
          <w:sz w:val="24"/>
          <w:szCs w:val="24"/>
          <w:lang w:val="el-GR"/>
        </w:rPr>
        <w:t>Γιατί υπάρχει αυτή η κατάσταση; Ποιες κλιματικές διεργασίες συμβάλλουν σε αυτή (π.χ., αύξηση θερμοκρασιών, λειψυδρία, άνοδος της στάθμης της θάλασσας); Γιατί συμβαίνει αυτό; Ποιος κλιματικός αντίκτυπος και ποιες αποτυχίες συστημάτων οδήγησαν σε αυτή την κατάσταση;</w:t>
      </w:r>
    </w:p>
    <w:p w14:paraId="09E868EC" w14:textId="5E41CEAE" w:rsidR="006A2463" w:rsidRPr="00BD5BAE" w:rsidRDefault="00000000" w:rsidP="0087457A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87457A">
        <w:rPr>
          <w:rFonts w:asciiTheme="majorBidi" w:hAnsiTheme="majorBidi" w:cstheme="majorBidi"/>
          <w:b/>
          <w:bCs/>
          <w:sz w:val="24"/>
          <w:szCs w:val="24"/>
        </w:rPr>
        <w:t>E</w:t>
      </w:r>
      <w:r w:rsidRPr="0087457A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87457A">
        <w:rPr>
          <w:rFonts w:asciiTheme="majorBidi" w:hAnsiTheme="majorBidi" w:cstheme="majorBidi"/>
          <w:b/>
          <w:bCs/>
          <w:sz w:val="24"/>
          <w:szCs w:val="24"/>
        </w:rPr>
        <w:t>E</w:t>
      </w:r>
      <w:r w:rsidRPr="000420BB">
        <w:rPr>
          <w:rFonts w:asciiTheme="majorBidi" w:hAnsiTheme="majorBidi" w:cstheme="majorBidi"/>
          <w:sz w:val="24"/>
          <w:szCs w:val="24"/>
        </w:rPr>
        <w:t>mpower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: </w:t>
      </w:r>
      <w:r w:rsidR="00FE0BD1" w:rsidRPr="00FE0BD1">
        <w:rPr>
          <w:rFonts w:asciiTheme="majorBidi" w:hAnsiTheme="majorBidi" w:cstheme="majorBidi"/>
          <w:sz w:val="24"/>
          <w:szCs w:val="24"/>
          <w:lang w:val="el-GR"/>
        </w:rPr>
        <w:t xml:space="preserve">Πώς μπορούμε να ενδυναμωθούμε; Πώς μπορεί η κατανόηση αυτού του προβλήματος να μας κάνει να αισθανόμαστε λιγότερο ανίσχυροι και πιο ικανοί να δράσουμε; Αν σκέφτεσαι τον εαυτό σου ως μέρος μιας κοινότητας, ποιον ρόλο θα μπορούσες να παίξεις; Πώς μπορούν η εκπαίδευση, η επικοινωνία και η αφήγηση ιστοριών να ενδυναμώσουν τους ανθρώπους; </w:t>
      </w:r>
      <w:r w:rsidR="00FE0BD1" w:rsidRPr="00BD5BAE">
        <w:rPr>
          <w:rFonts w:asciiTheme="majorBidi" w:hAnsiTheme="majorBidi" w:cstheme="majorBidi"/>
          <w:sz w:val="24"/>
          <w:szCs w:val="24"/>
          <w:lang w:val="el-GR"/>
        </w:rPr>
        <w:t>Εμπνέει η φωτογραφία ελπίδα, αλληλεγγύη, δημιουργικότητα ή υπευθυνότητα; Πώς;</w:t>
      </w:r>
    </w:p>
    <w:p w14:paraId="340DCE6C" w14:textId="3BEE933F" w:rsidR="006A2463" w:rsidRPr="000420BB" w:rsidRDefault="00000000" w:rsidP="0087457A">
      <w:pPr>
        <w:pStyle w:val="a0"/>
        <w:numPr>
          <w:ilvl w:val="0"/>
          <w:numId w:val="0"/>
        </w:numPr>
        <w:ind w:left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87457A">
        <w:rPr>
          <w:rFonts w:asciiTheme="majorBidi" w:hAnsiTheme="majorBidi" w:cstheme="majorBidi"/>
          <w:b/>
          <w:bCs/>
          <w:sz w:val="24"/>
          <w:szCs w:val="24"/>
        </w:rPr>
        <w:t>D</w:t>
      </w:r>
      <w:r w:rsidRPr="0087457A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– </w:t>
      </w:r>
      <w:r w:rsidRPr="0087457A">
        <w:rPr>
          <w:rFonts w:asciiTheme="majorBidi" w:hAnsiTheme="majorBidi" w:cstheme="majorBidi"/>
          <w:b/>
          <w:bCs/>
          <w:sz w:val="24"/>
          <w:szCs w:val="24"/>
        </w:rPr>
        <w:t>D</w:t>
      </w:r>
      <w:r w:rsidRPr="000420BB">
        <w:rPr>
          <w:rFonts w:asciiTheme="majorBidi" w:hAnsiTheme="majorBidi" w:cstheme="majorBidi"/>
          <w:sz w:val="24"/>
          <w:szCs w:val="24"/>
        </w:rPr>
        <w:t>o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: </w:t>
      </w:r>
      <w:r w:rsidR="00BD5BAE" w:rsidRPr="00BD5BAE">
        <w:rPr>
          <w:rFonts w:asciiTheme="majorBidi" w:hAnsiTheme="majorBidi" w:cstheme="majorBidi"/>
          <w:sz w:val="24"/>
          <w:szCs w:val="24"/>
          <w:lang w:val="el-GR"/>
        </w:rPr>
        <w:t xml:space="preserve">Τι μπορούμε να κάνουμε; Ποιες δράσεις ή αλλαγές απαιτεί αυτή η εικόνα; Ποια μικρά βήματα μπορούμε να κάνουμε στην καθημερινή ζωή για να μειώσουμε τον κλιματικό αντίκτυπο ή να υποστηρίξουμε εκτοπισμένες κοινότητες; Ποιο μήνυμα θα ήθελες να διαδώσεις αφού είδες αυτή την εικόνα; </w:t>
      </w:r>
      <w:proofErr w:type="spellStart"/>
      <w:r w:rsidR="00BD5BAE" w:rsidRPr="00BD5BAE">
        <w:rPr>
          <w:rFonts w:asciiTheme="majorBidi" w:hAnsiTheme="majorBidi" w:cstheme="majorBidi"/>
          <w:sz w:val="24"/>
          <w:szCs w:val="24"/>
        </w:rPr>
        <w:t>Ποιες</w:t>
      </w:r>
      <w:proofErr w:type="spellEnd"/>
      <w:r w:rsidR="00BD5BAE" w:rsidRPr="00BD5BA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BD5BAE" w:rsidRPr="00BD5BAE">
        <w:rPr>
          <w:rFonts w:asciiTheme="majorBidi" w:hAnsiTheme="majorBidi" w:cstheme="majorBidi"/>
          <w:sz w:val="24"/>
          <w:szCs w:val="24"/>
        </w:rPr>
        <w:t>φωνές</w:t>
      </w:r>
      <w:proofErr w:type="spellEnd"/>
      <w:r w:rsidR="00BD5BAE" w:rsidRPr="00BD5BA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BD5BAE" w:rsidRPr="00BD5BAE">
        <w:rPr>
          <w:rFonts w:asciiTheme="majorBidi" w:hAnsiTheme="majorBidi" w:cstheme="majorBidi"/>
          <w:sz w:val="24"/>
          <w:szCs w:val="24"/>
        </w:rPr>
        <w:t>λεί</w:t>
      </w:r>
      <w:proofErr w:type="spellEnd"/>
      <w:r w:rsidR="00BD5BAE" w:rsidRPr="00BD5BAE">
        <w:rPr>
          <w:rFonts w:asciiTheme="majorBidi" w:hAnsiTheme="majorBidi" w:cstheme="majorBidi"/>
          <w:sz w:val="24"/>
          <w:szCs w:val="24"/>
        </w:rPr>
        <w:t>πουν από α</w:t>
      </w:r>
      <w:proofErr w:type="spellStart"/>
      <w:r w:rsidR="00BD5BAE" w:rsidRPr="00BD5BAE">
        <w:rPr>
          <w:rFonts w:asciiTheme="majorBidi" w:hAnsiTheme="majorBidi" w:cstheme="majorBidi"/>
          <w:sz w:val="24"/>
          <w:szCs w:val="24"/>
        </w:rPr>
        <w:t>υτές</w:t>
      </w:r>
      <w:proofErr w:type="spellEnd"/>
      <w:r w:rsidR="00BD5BAE" w:rsidRPr="00BD5BA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BD5BAE" w:rsidRPr="00BD5BAE">
        <w:rPr>
          <w:rFonts w:asciiTheme="majorBidi" w:hAnsiTheme="majorBidi" w:cstheme="majorBidi"/>
          <w:sz w:val="24"/>
          <w:szCs w:val="24"/>
        </w:rPr>
        <w:t>τις</w:t>
      </w:r>
      <w:proofErr w:type="spellEnd"/>
      <w:r w:rsidR="00BD5BAE" w:rsidRPr="00BD5BAE">
        <w:rPr>
          <w:rFonts w:asciiTheme="majorBidi" w:hAnsiTheme="majorBidi" w:cstheme="majorBidi"/>
          <w:sz w:val="24"/>
          <w:szCs w:val="24"/>
        </w:rPr>
        <w:t xml:space="preserve"> αναπαρα</w:t>
      </w:r>
      <w:proofErr w:type="spellStart"/>
      <w:r w:rsidR="00BD5BAE" w:rsidRPr="00BD5BAE">
        <w:rPr>
          <w:rFonts w:asciiTheme="majorBidi" w:hAnsiTheme="majorBidi" w:cstheme="majorBidi"/>
          <w:sz w:val="24"/>
          <w:szCs w:val="24"/>
        </w:rPr>
        <w:t>στάσεις</w:t>
      </w:r>
      <w:proofErr w:type="spellEnd"/>
      <w:r w:rsidR="00BD5BAE" w:rsidRPr="00BD5BAE">
        <w:rPr>
          <w:rFonts w:asciiTheme="majorBidi" w:hAnsiTheme="majorBidi" w:cstheme="majorBidi"/>
          <w:sz w:val="24"/>
          <w:szCs w:val="24"/>
        </w:rPr>
        <w:t>;</w:t>
      </w:r>
    </w:p>
    <w:p w14:paraId="10B4D0EA" w14:textId="77777777" w:rsidR="006A2463" w:rsidRPr="000420BB" w:rsidRDefault="006A2463">
      <w:pPr>
        <w:rPr>
          <w:rFonts w:asciiTheme="majorBidi" w:hAnsiTheme="majorBidi" w:cstheme="majorBidi"/>
          <w:sz w:val="24"/>
          <w:szCs w:val="24"/>
          <w:lang w:val="el-GR"/>
        </w:rPr>
      </w:pPr>
    </w:p>
    <w:p w14:paraId="03BF6605" w14:textId="77777777" w:rsidR="006A2463" w:rsidRPr="000420BB" w:rsidRDefault="00000000" w:rsidP="00BD5BAE">
      <w:pPr>
        <w:pStyle w:val="21"/>
        <w:jc w:val="center"/>
      </w:pPr>
      <w:r w:rsidRPr="000420BB">
        <w:t xml:space="preserve">ΠΙΘΑΝΟ ΤΕΛΙΚΟ ΠΡΟΪΟΝ </w:t>
      </w:r>
      <w:r w:rsidRPr="00BD5BAE">
        <w:rPr>
          <w:sz w:val="24"/>
          <w:szCs w:val="24"/>
        </w:rPr>
        <w:t>(10–20 λεπτά)</w:t>
      </w:r>
    </w:p>
    <w:p w14:paraId="60B98C74" w14:textId="77777777" w:rsidR="006A2463" w:rsidRPr="00083D76" w:rsidRDefault="00000000" w:rsidP="004E16F8">
      <w:pPr>
        <w:pStyle w:val="31"/>
        <w:numPr>
          <w:ilvl w:val="0"/>
          <w:numId w:val="10"/>
        </w:numPr>
        <w:ind w:left="284" w:hanging="284"/>
        <w:rPr>
          <w:sz w:val="24"/>
          <w:szCs w:val="24"/>
          <w:u w:val="single"/>
          <w:lang w:val="el-GR"/>
        </w:rPr>
      </w:pPr>
      <w:r w:rsidRPr="00083D76">
        <w:rPr>
          <w:sz w:val="24"/>
          <w:szCs w:val="24"/>
          <w:u w:val="single"/>
        </w:rPr>
        <w:t>CHALK</w:t>
      </w:r>
      <w:r w:rsidRPr="00083D76">
        <w:rPr>
          <w:sz w:val="24"/>
          <w:szCs w:val="24"/>
          <w:u w:val="single"/>
          <w:lang w:val="el-GR"/>
        </w:rPr>
        <w:t>-</w:t>
      </w:r>
      <w:r w:rsidRPr="00083D76">
        <w:rPr>
          <w:sz w:val="24"/>
          <w:szCs w:val="24"/>
          <w:u w:val="single"/>
        </w:rPr>
        <w:t>TALK</w:t>
      </w:r>
      <w:r w:rsidRPr="00083D76">
        <w:rPr>
          <w:sz w:val="24"/>
          <w:szCs w:val="24"/>
          <w:u w:val="single"/>
          <w:lang w:val="el-GR"/>
        </w:rPr>
        <w:t xml:space="preserve"> – Ρουτίνα σκέψης</w:t>
      </w:r>
    </w:p>
    <w:p w14:paraId="494E38A6" w14:textId="77777777" w:rsidR="006A2463" w:rsidRPr="000420BB" w:rsidRDefault="00000000" w:rsidP="004E16F8">
      <w:pPr>
        <w:pStyle w:val="a0"/>
        <w:numPr>
          <w:ilvl w:val="0"/>
          <w:numId w:val="11"/>
        </w:numPr>
        <w:ind w:left="641" w:hanging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4E16F8">
        <w:rPr>
          <w:rFonts w:asciiTheme="majorBidi" w:hAnsiTheme="majorBidi" w:cstheme="majorBidi"/>
          <w:b/>
          <w:bCs/>
          <w:sz w:val="24"/>
          <w:szCs w:val="24"/>
          <w:lang w:val="el-GR"/>
        </w:rPr>
        <w:t>Εισαγάγετε ένα ερέθισμα (</w:t>
      </w:r>
      <w:r w:rsidRPr="004E16F8">
        <w:rPr>
          <w:rFonts w:asciiTheme="majorBidi" w:hAnsiTheme="majorBidi" w:cstheme="majorBidi"/>
          <w:b/>
          <w:bCs/>
          <w:sz w:val="24"/>
          <w:szCs w:val="24"/>
        </w:rPr>
        <w:t>prompt</w:t>
      </w:r>
      <w:r w:rsidRPr="004E16F8">
        <w:rPr>
          <w:rFonts w:asciiTheme="majorBidi" w:hAnsiTheme="majorBidi" w:cstheme="majorBidi"/>
          <w:b/>
          <w:bCs/>
          <w:sz w:val="24"/>
          <w:szCs w:val="24"/>
          <w:lang w:val="el-GR"/>
        </w:rPr>
        <w:t>):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κάθε ομάδα επιλέγει μία εικόνα ή σχετικό σύνολο εικόνων για να κολληθούν σε μεγάλο χαρτί ή, αν χρησιμοποιείτε πίνακα, οι εικόνες μπορούν να μοιραστούν και να χρησιμοποιηθούν ως ερέθισμα (δείτε παραδείγματα παρακάτω).</w:t>
      </w:r>
    </w:p>
    <w:p w14:paraId="58E01178" w14:textId="77777777" w:rsidR="006A2463" w:rsidRPr="000420BB" w:rsidRDefault="00000000" w:rsidP="004E16F8">
      <w:pPr>
        <w:pStyle w:val="a0"/>
        <w:numPr>
          <w:ilvl w:val="0"/>
          <w:numId w:val="11"/>
        </w:numPr>
        <w:ind w:left="641" w:hanging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4E16F8">
        <w:rPr>
          <w:rFonts w:asciiTheme="majorBidi" w:hAnsiTheme="majorBidi" w:cstheme="majorBidi"/>
          <w:b/>
          <w:bCs/>
          <w:sz w:val="24"/>
          <w:szCs w:val="24"/>
          <w:lang w:val="el-GR"/>
        </w:rPr>
        <w:t>Σιωπηρή γραφή: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Οι μαθητές/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τριες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απαντούν στο ερέθισμα γράφοντας στο χαρτί/πίνακα ιδέες/συναισθήματα/ερωτήσεις. Μπορούν να συνδέσουν ιδέες, να βρουν σχέσεις, να εξηγήσουν συσχετισμούς με βέλη…</w:t>
      </w:r>
    </w:p>
    <w:p w14:paraId="270B0847" w14:textId="6AEA0C63" w:rsidR="006A2463" w:rsidRPr="000420BB" w:rsidRDefault="00000000" w:rsidP="004E16F8">
      <w:pPr>
        <w:pStyle w:val="a0"/>
        <w:numPr>
          <w:ilvl w:val="0"/>
          <w:numId w:val="11"/>
        </w:numPr>
        <w:ind w:left="641" w:hanging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4E16F8">
        <w:rPr>
          <w:rFonts w:asciiTheme="majorBidi" w:hAnsiTheme="majorBidi" w:cstheme="majorBidi"/>
          <w:b/>
          <w:bCs/>
          <w:sz w:val="24"/>
          <w:szCs w:val="24"/>
          <w:lang w:val="el-GR"/>
        </w:rPr>
        <w:t>Χτίζοντας τη συζήτηση: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Στη συνέχεια διαβάζουν τις απαντήσεις και μπορούν να προσθέσουν τα δικά τους γραπτά σχόλια, ερωτήσεις, συνδέσεις ή επεξηγήσεις στις σκέψεις των</w:t>
      </w:r>
      <w:r w:rsidR="004E16F8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συμμαθητών/τριών τους.</w:t>
      </w:r>
    </w:p>
    <w:p w14:paraId="6D4963E8" w14:textId="77777777" w:rsidR="006A2463" w:rsidRPr="000420BB" w:rsidRDefault="00000000" w:rsidP="004E16F8">
      <w:pPr>
        <w:pStyle w:val="a0"/>
        <w:numPr>
          <w:ilvl w:val="0"/>
          <w:numId w:val="11"/>
        </w:numPr>
        <w:ind w:left="641" w:hanging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proofErr w:type="spellStart"/>
      <w:r w:rsidRPr="004E16F8">
        <w:rPr>
          <w:rFonts w:asciiTheme="majorBidi" w:hAnsiTheme="majorBidi" w:cstheme="majorBidi"/>
          <w:b/>
          <w:bCs/>
          <w:sz w:val="24"/>
          <w:szCs w:val="24"/>
          <w:lang w:val="el-GR"/>
        </w:rPr>
        <w:t>Οπτικοποίηση</w:t>
      </w:r>
      <w:proofErr w:type="spellEnd"/>
      <w:r w:rsidRPr="004E16F8">
        <w:rPr>
          <w:rFonts w:asciiTheme="majorBidi" w:hAnsiTheme="majorBidi" w:cstheme="majorBidi"/>
          <w:b/>
          <w:bCs/>
          <w:sz w:val="24"/>
          <w:szCs w:val="24"/>
          <w:lang w:val="el-GR"/>
        </w:rPr>
        <w:t xml:space="preserve"> της σκέψης: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Μπορούν να χρησιμοποιήσουν διαφορετικά χρώματα, αστεράκια για συμφωνία ή ερωτηματικά για απορία, κάνοντας τη σκέψη ορατή και 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διαδραστική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>.</w:t>
      </w:r>
    </w:p>
    <w:p w14:paraId="338AAC80" w14:textId="77777777" w:rsidR="006A2463" w:rsidRPr="000420BB" w:rsidRDefault="00000000" w:rsidP="004E16F8">
      <w:pPr>
        <w:pStyle w:val="a0"/>
        <w:numPr>
          <w:ilvl w:val="0"/>
          <w:numId w:val="11"/>
        </w:numPr>
        <w:ind w:left="641" w:hanging="357"/>
        <w:contextualSpacing w:val="0"/>
        <w:rPr>
          <w:rFonts w:asciiTheme="majorBidi" w:hAnsiTheme="majorBidi" w:cstheme="majorBidi"/>
          <w:sz w:val="24"/>
          <w:szCs w:val="24"/>
          <w:lang w:val="el-GR"/>
        </w:rPr>
      </w:pPr>
      <w:r w:rsidRPr="004E16F8">
        <w:rPr>
          <w:rFonts w:asciiTheme="majorBidi" w:hAnsiTheme="majorBidi" w:cstheme="majorBidi"/>
          <w:b/>
          <w:bCs/>
          <w:sz w:val="24"/>
          <w:szCs w:val="24"/>
          <w:lang w:val="el-GR"/>
        </w:rPr>
        <w:lastRenderedPageBreak/>
        <w:t>Συζήτηση με καθοδήγηση εκπαιδευτικού (προαιρετικά):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Μετά την περίοδο σιωπηρής γραφής, ο/η εκπαιδευτικός μπορεί να οδηγήσει συζήτηση για να επανεξεταστούν οι απαντήσεις, να διορθωθούν παρανοήσεις και να γίνουν πιο εμφανείς οι συνδέσεις.</w:t>
      </w:r>
    </w:p>
    <w:p w14:paraId="446B8633" w14:textId="77777777" w:rsidR="004E16F8" w:rsidRDefault="004E16F8">
      <w:pPr>
        <w:rPr>
          <w:rFonts w:asciiTheme="majorBidi" w:hAnsiTheme="majorBidi" w:cstheme="majorBidi"/>
          <w:b/>
          <w:sz w:val="24"/>
          <w:szCs w:val="24"/>
          <w:lang w:val="el-GR"/>
        </w:rPr>
      </w:pPr>
    </w:p>
    <w:p w14:paraId="6A086FA8" w14:textId="2FEA23C8" w:rsidR="006A2463" w:rsidRPr="004E16F8" w:rsidRDefault="00000000">
      <w:pPr>
        <w:rPr>
          <w:rFonts w:asciiTheme="majorHAnsi" w:hAnsiTheme="majorHAnsi" w:cstheme="majorHAnsi"/>
          <w:bCs/>
          <w:sz w:val="24"/>
          <w:szCs w:val="24"/>
          <w:lang w:val="el-GR"/>
        </w:rPr>
      </w:pPr>
      <w:r w:rsidRPr="004E16F8">
        <w:rPr>
          <w:rFonts w:asciiTheme="majorHAnsi" w:hAnsiTheme="majorHAnsi" w:cstheme="majorHAnsi"/>
          <w:bCs/>
          <w:sz w:val="24"/>
          <w:szCs w:val="24"/>
          <w:lang w:val="el-GR"/>
        </w:rPr>
        <w:t xml:space="preserve">ΠΑΡΑΔΕΙΓΜΑ </w:t>
      </w:r>
      <w:r w:rsidRPr="004E16F8">
        <w:rPr>
          <w:rFonts w:asciiTheme="majorHAnsi" w:hAnsiTheme="majorHAnsi" w:cstheme="majorHAnsi"/>
          <w:b/>
          <w:sz w:val="24"/>
          <w:szCs w:val="24"/>
          <w:lang w:val="el-GR"/>
        </w:rPr>
        <w:t>ΕΡΕΘΙΣΜΑΤΟΣ</w:t>
      </w:r>
      <w:r w:rsidRPr="004E16F8">
        <w:rPr>
          <w:rFonts w:asciiTheme="majorHAnsi" w:hAnsiTheme="majorHAnsi" w:cstheme="majorHAnsi"/>
          <w:bCs/>
          <w:sz w:val="24"/>
          <w:szCs w:val="24"/>
          <w:lang w:val="el-GR"/>
        </w:rPr>
        <w:t xml:space="preserve"> </w:t>
      </w:r>
      <w:r w:rsidRPr="004E16F8">
        <w:rPr>
          <w:rFonts w:asciiTheme="majorHAnsi" w:hAnsiTheme="majorHAnsi" w:cstheme="majorHAnsi"/>
          <w:b/>
          <w:sz w:val="24"/>
          <w:szCs w:val="24"/>
          <w:lang w:val="el-GR"/>
        </w:rPr>
        <w:t>(</w:t>
      </w:r>
      <w:r w:rsidRPr="004E16F8">
        <w:rPr>
          <w:rFonts w:asciiTheme="majorHAnsi" w:hAnsiTheme="majorHAnsi" w:cstheme="majorHAnsi"/>
          <w:b/>
          <w:sz w:val="24"/>
          <w:szCs w:val="24"/>
        </w:rPr>
        <w:t>prompt</w:t>
      </w:r>
      <w:r w:rsidRPr="004E16F8">
        <w:rPr>
          <w:rFonts w:asciiTheme="majorHAnsi" w:hAnsiTheme="majorHAnsi" w:cstheme="majorHAnsi"/>
          <w:b/>
          <w:sz w:val="24"/>
          <w:szCs w:val="24"/>
          <w:lang w:val="el-GR"/>
        </w:rPr>
        <w:t xml:space="preserve">) </w:t>
      </w:r>
      <w:r w:rsidRPr="004E16F8">
        <w:rPr>
          <w:rFonts w:asciiTheme="majorHAnsi" w:hAnsiTheme="majorHAnsi" w:cstheme="majorHAnsi"/>
          <w:bCs/>
          <w:sz w:val="24"/>
          <w:szCs w:val="24"/>
          <w:lang w:val="el-GR"/>
        </w:rPr>
        <w:t>που γράφεται στο κέντρο:</w:t>
      </w:r>
    </w:p>
    <w:p w14:paraId="60B072F8" w14:textId="77777777" w:rsidR="006A2463" w:rsidRPr="004E16F8" w:rsidRDefault="00000000" w:rsidP="004E16F8">
      <w:pPr>
        <w:pStyle w:val="a0"/>
        <w:numPr>
          <w:ilvl w:val="0"/>
          <w:numId w:val="0"/>
        </w:numPr>
        <w:spacing w:after="120"/>
        <w:contextualSpacing w:val="0"/>
        <w:rPr>
          <w:rFonts w:asciiTheme="majorHAnsi" w:hAnsiTheme="majorHAnsi" w:cstheme="majorHAnsi"/>
          <w:sz w:val="24"/>
          <w:szCs w:val="24"/>
          <w:lang w:val="el-GR"/>
        </w:rPr>
      </w:pPr>
      <w:r w:rsidRPr="004E16F8">
        <w:rPr>
          <w:rFonts w:asciiTheme="majorHAnsi" w:hAnsiTheme="majorHAnsi" w:cstheme="majorHAnsi"/>
          <w:sz w:val="24"/>
          <w:szCs w:val="24"/>
          <w:lang w:val="el-GR"/>
        </w:rPr>
        <w:t>Ξηρασία &amp; σπανιότητα: «οι καλλιέργειες καταστράφηκαν λόγω πέντε χρόνων ξηρασίας».</w:t>
      </w:r>
    </w:p>
    <w:p w14:paraId="6C37865B" w14:textId="77777777" w:rsidR="006A2463" w:rsidRPr="004E16F8" w:rsidRDefault="00000000" w:rsidP="004E16F8">
      <w:pPr>
        <w:pStyle w:val="a0"/>
        <w:numPr>
          <w:ilvl w:val="0"/>
          <w:numId w:val="0"/>
        </w:numPr>
        <w:spacing w:after="120"/>
        <w:contextualSpacing w:val="0"/>
        <w:rPr>
          <w:rFonts w:asciiTheme="majorHAnsi" w:hAnsiTheme="majorHAnsi" w:cstheme="majorHAnsi"/>
          <w:sz w:val="24"/>
          <w:szCs w:val="24"/>
          <w:lang w:val="el-GR"/>
        </w:rPr>
      </w:pPr>
      <w:r w:rsidRPr="004E16F8">
        <w:rPr>
          <w:rFonts w:asciiTheme="majorHAnsi" w:hAnsiTheme="majorHAnsi" w:cstheme="majorHAnsi"/>
          <w:sz w:val="24"/>
          <w:szCs w:val="24"/>
          <w:lang w:val="el-GR"/>
        </w:rPr>
        <w:t>Πλημμύρες &amp; εκτοπισμός: «ένας/μία έφηβος/η αναγκάζεται να φύγει από το σπίτι του/της μετά την τρίτη πλημμύρα φέτος».</w:t>
      </w:r>
    </w:p>
    <w:p w14:paraId="292A5156" w14:textId="77777777" w:rsidR="006A2463" w:rsidRPr="004E16F8" w:rsidRDefault="00000000" w:rsidP="004E16F8">
      <w:pPr>
        <w:pStyle w:val="a0"/>
        <w:numPr>
          <w:ilvl w:val="0"/>
          <w:numId w:val="0"/>
        </w:numPr>
        <w:spacing w:after="120"/>
        <w:contextualSpacing w:val="0"/>
        <w:rPr>
          <w:rFonts w:asciiTheme="majorHAnsi" w:hAnsiTheme="majorHAnsi" w:cstheme="majorHAnsi"/>
          <w:sz w:val="24"/>
          <w:szCs w:val="24"/>
          <w:lang w:val="el-GR"/>
        </w:rPr>
      </w:pPr>
      <w:r w:rsidRPr="004E16F8">
        <w:rPr>
          <w:rFonts w:asciiTheme="majorHAnsi" w:hAnsiTheme="majorHAnsi" w:cstheme="majorHAnsi"/>
          <w:sz w:val="24"/>
          <w:szCs w:val="24"/>
          <w:lang w:val="el-GR"/>
        </w:rPr>
        <w:t>Αστική μετανάστευση: «κανείς δεν μιλά τη γλώσσα σου. Τι βλέπεις, τι νιώθεις και τι ελπίζεις;».</w:t>
      </w:r>
    </w:p>
    <w:p w14:paraId="577F28E2" w14:textId="77777777" w:rsidR="006A2463" w:rsidRPr="004E16F8" w:rsidRDefault="00000000" w:rsidP="004E16F8">
      <w:pPr>
        <w:pStyle w:val="a0"/>
        <w:numPr>
          <w:ilvl w:val="0"/>
          <w:numId w:val="0"/>
        </w:numPr>
        <w:spacing w:after="120"/>
        <w:contextualSpacing w:val="0"/>
        <w:rPr>
          <w:rFonts w:asciiTheme="majorHAnsi" w:hAnsiTheme="majorHAnsi" w:cstheme="majorHAnsi"/>
          <w:sz w:val="24"/>
          <w:szCs w:val="24"/>
          <w:lang w:val="el-GR"/>
        </w:rPr>
      </w:pPr>
      <w:r w:rsidRPr="004E16F8">
        <w:rPr>
          <w:rFonts w:asciiTheme="majorHAnsi" w:hAnsiTheme="majorHAnsi" w:cstheme="majorHAnsi"/>
          <w:sz w:val="24"/>
          <w:szCs w:val="24"/>
          <w:lang w:val="el-GR"/>
        </w:rPr>
        <w:t>Κλιματική ανθεκτικότητα: «ξαναχτίζεις τη ζωή σου σε μια νέα κοινότητα: ελπίδες και φόβοι».</w:t>
      </w:r>
    </w:p>
    <w:p w14:paraId="44503B5F" w14:textId="01CD8D9A" w:rsidR="006A2463" w:rsidRPr="000420BB" w:rsidRDefault="004E16F8">
      <w:pPr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11AF51BA">
          <v:rect id="_x0000_i1026" style="width:509.9pt;height:1pt;flip:y;mso-position-horizontal:absolute;mso-position-horizontal-relative:text;mso-position-vertical:absolute;mso-position-vertical-relative:text" o:hralign="center" o:hrstd="t" o:hr="t" fillcolor="#a0a0a0" stroked="f"/>
        </w:pict>
      </w:r>
    </w:p>
    <w:p w14:paraId="55027A1C" w14:textId="77777777" w:rsidR="006A2463" w:rsidRPr="00083D76" w:rsidRDefault="00000000" w:rsidP="004E16F8">
      <w:pPr>
        <w:pStyle w:val="31"/>
        <w:numPr>
          <w:ilvl w:val="0"/>
          <w:numId w:val="13"/>
        </w:numPr>
        <w:ind w:left="284" w:hanging="284"/>
        <w:rPr>
          <w:sz w:val="24"/>
          <w:szCs w:val="24"/>
          <w:u w:val="single"/>
          <w:lang w:val="el-GR"/>
        </w:rPr>
      </w:pPr>
      <w:r w:rsidRPr="00083D76">
        <w:rPr>
          <w:sz w:val="24"/>
          <w:szCs w:val="24"/>
          <w:u w:val="single"/>
          <w:lang w:val="el-GR"/>
        </w:rPr>
        <w:t>Δημιουργία αφήγησης</w:t>
      </w:r>
    </w:p>
    <w:p w14:paraId="5B1372C4" w14:textId="4925A8D5" w:rsidR="006A2463" w:rsidRPr="004E16F8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Συνδέστε τις επιλεγμένες εικόνες (</w:t>
      </w:r>
      <w:r w:rsidRPr="000420BB">
        <w:rPr>
          <w:rFonts w:asciiTheme="majorBidi" w:hAnsiTheme="majorBidi" w:cstheme="majorBidi"/>
          <w:sz w:val="24"/>
          <w:szCs w:val="24"/>
        </w:rPr>
        <w:t>storytelling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: μπορείτε να επιλέξετε την οπτική του μετανάστη/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τριας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). </w:t>
      </w:r>
      <w:r w:rsidRPr="004E16F8">
        <w:rPr>
          <w:rFonts w:asciiTheme="majorBidi" w:hAnsiTheme="majorBidi" w:cstheme="majorBidi"/>
          <w:sz w:val="24"/>
          <w:szCs w:val="24"/>
          <w:lang w:val="el-GR"/>
        </w:rPr>
        <w:t>Οι μαθητές/</w:t>
      </w:r>
      <w:proofErr w:type="spellStart"/>
      <w:r w:rsidRPr="004E16F8">
        <w:rPr>
          <w:rFonts w:asciiTheme="majorBidi" w:hAnsiTheme="majorBidi" w:cstheme="majorBidi"/>
          <w:sz w:val="24"/>
          <w:szCs w:val="24"/>
          <w:lang w:val="el-GR"/>
        </w:rPr>
        <w:t>τριες</w:t>
      </w:r>
      <w:proofErr w:type="spellEnd"/>
      <w:r w:rsidRPr="004E16F8">
        <w:rPr>
          <w:rFonts w:asciiTheme="majorBidi" w:hAnsiTheme="majorBidi" w:cstheme="majorBidi"/>
          <w:sz w:val="24"/>
          <w:szCs w:val="24"/>
          <w:lang w:val="el-GR"/>
        </w:rPr>
        <w:t xml:space="preserve"> μπορούν να:</w:t>
      </w:r>
    </w:p>
    <w:p w14:paraId="1426A6F1" w14:textId="29F8DD23" w:rsidR="006A2463" w:rsidRPr="000420BB" w:rsidRDefault="00000000" w:rsidP="004E16F8">
      <w:pPr>
        <w:pStyle w:val="a0"/>
        <w:numPr>
          <w:ilvl w:val="0"/>
          <w:numId w:val="14"/>
        </w:num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αφηγηθούν την ιστορία πίσω από τις εικόνες (προφορικά ή γραπτά), επιλέγοντας μία οπτική (εσωτερική ή εξωτερική, από κάποιον/α μέσα ή πίσω από τη φωτογραφία).</w:t>
      </w:r>
    </w:p>
    <w:p w14:paraId="29DF27F2" w14:textId="13BAD996" w:rsidR="006A2463" w:rsidRPr="000420BB" w:rsidRDefault="00000000" w:rsidP="004E16F8">
      <w:pPr>
        <w:pStyle w:val="a0"/>
        <w:numPr>
          <w:ilvl w:val="0"/>
          <w:numId w:val="14"/>
        </w:num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γράψουν ένα ποίημα, ένα ημερολόγιο ή ακόμη και ένα </w:t>
      </w:r>
      <w:r w:rsidRPr="000420BB">
        <w:rPr>
          <w:rFonts w:asciiTheme="majorBidi" w:hAnsiTheme="majorBidi" w:cstheme="majorBidi"/>
          <w:sz w:val="24"/>
          <w:szCs w:val="24"/>
        </w:rPr>
        <w:t>blog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.</w:t>
      </w:r>
    </w:p>
    <w:p w14:paraId="710C31D3" w14:textId="4AA9F451" w:rsidR="006A2463" w:rsidRPr="000420BB" w:rsidRDefault="004E16F8">
      <w:pPr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3B371192">
          <v:rect id="_x0000_i1029" style="width:509.9pt;height:1pt;flip:y;mso-position-horizontal:absolute;mso-position-horizontal-relative:text;mso-position-vertical:absolute;mso-position-vertical-relative:text" o:hralign="center" o:hrstd="t" o:hr="t" fillcolor="#a0a0a0" stroked="f"/>
        </w:pict>
      </w:r>
    </w:p>
    <w:p w14:paraId="7BE04D5B" w14:textId="77777777" w:rsidR="006A2463" w:rsidRPr="00083D76" w:rsidRDefault="00000000" w:rsidP="004E16F8">
      <w:pPr>
        <w:pStyle w:val="31"/>
        <w:numPr>
          <w:ilvl w:val="0"/>
          <w:numId w:val="13"/>
        </w:numPr>
        <w:ind w:left="284" w:hanging="284"/>
        <w:rPr>
          <w:sz w:val="24"/>
          <w:szCs w:val="24"/>
          <w:lang w:val="el-GR"/>
        </w:rPr>
      </w:pPr>
      <w:r w:rsidRPr="00083D76">
        <w:rPr>
          <w:sz w:val="24"/>
          <w:szCs w:val="24"/>
          <w:lang w:val="el-GR"/>
        </w:rPr>
        <w:t xml:space="preserve">Ψηφιακό </w:t>
      </w:r>
      <w:proofErr w:type="spellStart"/>
      <w:r w:rsidRPr="00083D76">
        <w:rPr>
          <w:sz w:val="24"/>
          <w:szCs w:val="24"/>
          <w:lang w:val="el-GR"/>
        </w:rPr>
        <w:t>Κολάζ</w:t>
      </w:r>
      <w:proofErr w:type="spellEnd"/>
    </w:p>
    <w:p w14:paraId="670496DD" w14:textId="5ACCB587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Οι συμμετέχοντες/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ουσες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δημιουργούν 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κολάζ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4–6 εικόνων, οργανώνοντάς τες ώστε να αφηγούνται μια ιστορία: </w:t>
      </w:r>
      <w:r w:rsidR="00607ACE">
        <w:rPr>
          <w:rFonts w:asciiTheme="majorBidi" w:hAnsiTheme="majorBidi" w:cstheme="majorBidi"/>
          <w:sz w:val="24"/>
          <w:szCs w:val="24"/>
          <w:lang w:val="el-GR"/>
        </w:rPr>
        <w:t>παρουσίαση της αφηγηματικής πορείας.</w:t>
      </w:r>
    </w:p>
    <w:p w14:paraId="361C9166" w14:textId="7AB01159" w:rsidR="006A2463" w:rsidRPr="000420BB" w:rsidRDefault="00607ACE">
      <w:pPr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22FA62E1">
          <v:rect id="_x0000_i1030" style="width:509.9pt;height:1pt;flip:y;mso-position-horizontal:absolute;mso-position-horizontal-relative:text;mso-position-vertical:absolute;mso-position-vertical-relative:text" o:hralign="center" o:hrstd="t" o:hr="t" fillcolor="#a0a0a0" stroked="f"/>
        </w:pict>
      </w:r>
    </w:p>
    <w:p w14:paraId="0102CC3A" w14:textId="77777777" w:rsidR="006A2463" w:rsidRPr="00083D76" w:rsidRDefault="00000000" w:rsidP="004E16F8">
      <w:pPr>
        <w:pStyle w:val="31"/>
        <w:numPr>
          <w:ilvl w:val="0"/>
          <w:numId w:val="13"/>
        </w:numPr>
        <w:ind w:left="284" w:hanging="284"/>
        <w:rPr>
          <w:sz w:val="24"/>
          <w:szCs w:val="24"/>
          <w:lang w:val="el-GR"/>
        </w:rPr>
      </w:pPr>
      <w:r w:rsidRPr="00083D76">
        <w:rPr>
          <w:sz w:val="24"/>
          <w:szCs w:val="24"/>
          <w:lang w:val="el-GR"/>
        </w:rPr>
        <w:t>Συγγραφή λεζάντας (</w:t>
      </w:r>
      <w:r w:rsidRPr="00083D76">
        <w:rPr>
          <w:sz w:val="24"/>
          <w:szCs w:val="24"/>
        </w:rPr>
        <w:t>Caption</w:t>
      </w:r>
      <w:r w:rsidRPr="00083D76">
        <w:rPr>
          <w:sz w:val="24"/>
          <w:szCs w:val="24"/>
          <w:lang w:val="el-GR"/>
        </w:rPr>
        <w:t xml:space="preserve"> </w:t>
      </w:r>
      <w:r w:rsidRPr="00083D76">
        <w:rPr>
          <w:sz w:val="24"/>
          <w:szCs w:val="24"/>
        </w:rPr>
        <w:t>Writing</w:t>
      </w:r>
      <w:r w:rsidRPr="00083D76">
        <w:rPr>
          <w:sz w:val="24"/>
          <w:szCs w:val="24"/>
          <w:lang w:val="el-GR"/>
        </w:rPr>
        <w:t>)</w:t>
      </w:r>
    </w:p>
    <w:p w14:paraId="63617C33" w14:textId="64C87169" w:rsidR="006A2463" w:rsidRPr="00607ACE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Χρησιμοποιήστε υπάρχουσες εικόνες χωρίς λεζάντες. Οι συμμετέχοντες/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ουσες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γράφουν λεζάντες από μια φανταστική </w:t>
      </w:r>
      <w:r w:rsidR="00607ACE" w:rsidRPr="00607ACE">
        <w:rPr>
          <w:rFonts w:asciiTheme="majorBidi" w:hAnsiTheme="majorBidi" w:cstheme="majorBidi"/>
          <w:sz w:val="24"/>
          <w:szCs w:val="24"/>
          <w:lang w:val="el-GR"/>
        </w:rPr>
        <w:t>προοπτική πρώτου προσώπου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.</w:t>
      </w:r>
      <w:r w:rsidR="00607ACE" w:rsidRPr="00607ACE">
        <w:rPr>
          <w:lang w:val="el-GR"/>
        </w:rPr>
        <w:t xml:space="preserve"> </w:t>
      </w:r>
      <w:r w:rsidR="00607ACE" w:rsidRPr="00607ACE">
        <w:rPr>
          <w:rFonts w:asciiTheme="majorBidi" w:hAnsiTheme="majorBidi" w:cstheme="majorBidi"/>
          <w:sz w:val="24"/>
          <w:szCs w:val="24"/>
          <w:lang w:val="el-GR"/>
        </w:rPr>
        <w:t xml:space="preserve">Κατόπιν, συζητήστε πώς η διαμόρφωση του πλαισίου </w:t>
      </w:r>
      <w:r w:rsidR="00607ACE">
        <w:rPr>
          <w:rFonts w:asciiTheme="majorBidi" w:hAnsiTheme="majorBidi" w:cstheme="majorBidi"/>
          <w:sz w:val="24"/>
          <w:szCs w:val="24"/>
          <w:lang w:val="el-GR"/>
        </w:rPr>
        <w:t>(</w:t>
      </w:r>
      <w:r w:rsidR="00607ACE">
        <w:rPr>
          <w:rFonts w:asciiTheme="majorBidi" w:hAnsiTheme="majorBidi" w:cstheme="majorBidi"/>
          <w:sz w:val="24"/>
          <w:szCs w:val="24"/>
        </w:rPr>
        <w:t>framing</w:t>
      </w:r>
      <w:r w:rsidR="00607ACE" w:rsidRPr="00607ACE">
        <w:rPr>
          <w:rFonts w:asciiTheme="majorBidi" w:hAnsiTheme="majorBidi" w:cstheme="majorBidi"/>
          <w:sz w:val="24"/>
          <w:szCs w:val="24"/>
          <w:lang w:val="el-GR"/>
        </w:rPr>
        <w:t xml:space="preserve">) </w:t>
      </w:r>
      <w:r w:rsidR="00607ACE" w:rsidRPr="00607ACE">
        <w:rPr>
          <w:rFonts w:asciiTheme="majorBidi" w:hAnsiTheme="majorBidi" w:cstheme="majorBidi"/>
          <w:sz w:val="24"/>
          <w:szCs w:val="24"/>
          <w:lang w:val="el-GR"/>
        </w:rPr>
        <w:t>μεταβάλλει τη σημασία.</w:t>
      </w:r>
    </w:p>
    <w:p w14:paraId="2DE69409" w14:textId="5D7A4258" w:rsidR="006A2463" w:rsidRPr="000420BB" w:rsidRDefault="00607ACE">
      <w:pPr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4F968BB3">
          <v:rect id="_x0000_i1031" style="width:509.9pt;height:1pt;flip:y;mso-position-horizontal:absolute;mso-position-horizontal-relative:text;mso-position-vertical:absolute;mso-position-vertical-relative:text" o:hralign="center" o:hrstd="t" o:hr="t" fillcolor="#a0a0a0" stroked="f"/>
        </w:pict>
      </w:r>
    </w:p>
    <w:p w14:paraId="01C9E49B" w14:textId="76E92773" w:rsidR="006A2463" w:rsidRPr="00083D76" w:rsidRDefault="00000000" w:rsidP="004E16F8">
      <w:pPr>
        <w:pStyle w:val="31"/>
        <w:numPr>
          <w:ilvl w:val="0"/>
          <w:numId w:val="13"/>
        </w:numPr>
        <w:ind w:left="284" w:hanging="284"/>
        <w:rPr>
          <w:sz w:val="24"/>
          <w:szCs w:val="24"/>
          <w:lang w:val="el-GR"/>
        </w:rPr>
      </w:pPr>
      <w:r w:rsidRPr="00083D76">
        <w:rPr>
          <w:sz w:val="24"/>
          <w:szCs w:val="24"/>
          <w:lang w:val="el-GR"/>
        </w:rPr>
        <w:t xml:space="preserve">Κοινοποίηση &amp; </w:t>
      </w:r>
      <w:r w:rsidR="00607ACE" w:rsidRPr="00083D76">
        <w:rPr>
          <w:sz w:val="24"/>
          <w:szCs w:val="24"/>
          <w:lang w:val="el-GR"/>
        </w:rPr>
        <w:t>περιήγηση στην γκαλερί (</w:t>
      </w:r>
      <w:r w:rsidR="00607ACE" w:rsidRPr="00083D76">
        <w:rPr>
          <w:sz w:val="24"/>
          <w:szCs w:val="24"/>
          <w:lang w:val="en-US"/>
        </w:rPr>
        <w:t>g</w:t>
      </w:r>
      <w:proofErr w:type="spellStart"/>
      <w:r w:rsidRPr="00083D76">
        <w:rPr>
          <w:sz w:val="24"/>
          <w:szCs w:val="24"/>
        </w:rPr>
        <w:t>allery</w:t>
      </w:r>
      <w:proofErr w:type="spellEnd"/>
      <w:r w:rsidRPr="00083D76">
        <w:rPr>
          <w:sz w:val="24"/>
          <w:szCs w:val="24"/>
          <w:lang w:val="el-GR"/>
        </w:rPr>
        <w:t xml:space="preserve"> </w:t>
      </w:r>
      <w:r w:rsidR="00607ACE" w:rsidRPr="00083D76">
        <w:rPr>
          <w:sz w:val="24"/>
          <w:szCs w:val="24"/>
        </w:rPr>
        <w:t>w</w:t>
      </w:r>
      <w:r w:rsidRPr="00083D76">
        <w:rPr>
          <w:sz w:val="24"/>
          <w:szCs w:val="24"/>
        </w:rPr>
        <w:t>alk</w:t>
      </w:r>
      <w:r w:rsidR="00607ACE" w:rsidRPr="00083D76">
        <w:rPr>
          <w:sz w:val="24"/>
          <w:szCs w:val="24"/>
          <w:lang w:val="el-GR"/>
        </w:rPr>
        <w:t>)</w:t>
      </w:r>
    </w:p>
    <w:p w14:paraId="3953BECA" w14:textId="4859EADB" w:rsidR="006A2463" w:rsidRPr="000420BB" w:rsidRDefault="00000000" w:rsidP="00607ACE">
      <w:pPr>
        <w:pStyle w:val="a0"/>
        <w:numPr>
          <w:ilvl w:val="0"/>
          <w:numId w:val="14"/>
        </w:numPr>
        <w:rPr>
          <w:rFonts w:asciiTheme="majorBidi" w:hAnsiTheme="majorBidi" w:cstheme="majorBidi"/>
          <w:sz w:val="24"/>
          <w:szCs w:val="24"/>
          <w:lang w:val="el-GR"/>
        </w:rPr>
      </w:pPr>
      <w:r w:rsidRPr="00607ACE">
        <w:rPr>
          <w:rFonts w:asciiTheme="majorBidi" w:hAnsiTheme="majorBidi" w:cstheme="majorBidi"/>
          <w:b/>
          <w:bCs/>
          <w:sz w:val="24"/>
          <w:szCs w:val="24"/>
          <w:lang w:val="el-GR"/>
        </w:rPr>
        <w:t>Επιλογή 1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: Εθελοντές/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ριες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διαβάζουν το έργο τους δυνατά στην ομάδα.</w:t>
      </w:r>
    </w:p>
    <w:p w14:paraId="5CCB12DE" w14:textId="76C9580C" w:rsidR="006A2463" w:rsidRPr="000420BB" w:rsidRDefault="00000000" w:rsidP="00607ACE">
      <w:pPr>
        <w:pStyle w:val="a0"/>
        <w:numPr>
          <w:ilvl w:val="0"/>
          <w:numId w:val="14"/>
        </w:numPr>
        <w:rPr>
          <w:rFonts w:asciiTheme="majorBidi" w:hAnsiTheme="majorBidi" w:cstheme="majorBidi"/>
          <w:sz w:val="24"/>
          <w:szCs w:val="24"/>
          <w:lang w:val="el-GR"/>
        </w:rPr>
      </w:pPr>
      <w:r w:rsidRPr="00607ACE">
        <w:rPr>
          <w:rFonts w:asciiTheme="majorBidi" w:hAnsiTheme="majorBidi" w:cstheme="majorBidi"/>
          <w:b/>
          <w:bCs/>
          <w:sz w:val="24"/>
          <w:szCs w:val="24"/>
          <w:lang w:val="el-GR"/>
        </w:rPr>
        <w:lastRenderedPageBreak/>
        <w:t>Επιλογή 2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: Σιωπηλ</w:t>
      </w:r>
      <w:r w:rsidR="00607ACE">
        <w:rPr>
          <w:rFonts w:asciiTheme="majorBidi" w:hAnsiTheme="majorBidi" w:cstheme="majorBidi"/>
          <w:sz w:val="24"/>
          <w:szCs w:val="24"/>
          <w:lang w:val="el-GR"/>
        </w:rPr>
        <w:t>ή περιήγηση στη γκαλερί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: οι εικόνες εκτίθενται μαζί με τα κείμενα των</w:t>
      </w:r>
      <w:r w:rsidR="00607ACE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συμμετεχόντων/ουσών. Οι άλλοι/</w:t>
      </w:r>
      <w:proofErr w:type="spellStart"/>
      <w:r w:rsidRPr="000420BB">
        <w:rPr>
          <w:rFonts w:asciiTheme="majorBidi" w:hAnsiTheme="majorBidi" w:cstheme="majorBidi"/>
          <w:sz w:val="24"/>
          <w:szCs w:val="24"/>
          <w:lang w:val="el-GR"/>
        </w:rPr>
        <w:t>ες</w:t>
      </w:r>
      <w:proofErr w:type="spellEnd"/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 περπατούν</w:t>
      </w:r>
      <w:r w:rsidR="00607ACE">
        <w:rPr>
          <w:rFonts w:asciiTheme="majorBidi" w:hAnsiTheme="majorBidi" w:cstheme="majorBidi"/>
          <w:sz w:val="24"/>
          <w:szCs w:val="24"/>
          <w:lang w:val="el-GR"/>
        </w:rPr>
        <w:t xml:space="preserve"> τριγύρω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, διαβάζουν και αφήνουν ανατροφοδότηση ή σημειώματα.</w:t>
      </w:r>
    </w:p>
    <w:p w14:paraId="759FA410" w14:textId="7D874242" w:rsidR="006A2463" w:rsidRPr="000420BB" w:rsidRDefault="00000000" w:rsidP="00607ACE">
      <w:pPr>
        <w:pStyle w:val="a0"/>
        <w:numPr>
          <w:ilvl w:val="0"/>
          <w:numId w:val="14"/>
        </w:numPr>
        <w:rPr>
          <w:rFonts w:asciiTheme="majorBidi" w:hAnsiTheme="majorBidi" w:cstheme="majorBidi"/>
          <w:sz w:val="24"/>
          <w:szCs w:val="24"/>
        </w:rPr>
      </w:pPr>
      <w:r w:rsidRPr="00607ACE">
        <w:rPr>
          <w:rFonts w:asciiTheme="majorBidi" w:hAnsiTheme="majorBidi" w:cstheme="majorBidi"/>
          <w:b/>
          <w:bCs/>
          <w:sz w:val="24"/>
          <w:szCs w:val="24"/>
        </w:rPr>
        <w:t>Επ</w:t>
      </w:r>
      <w:proofErr w:type="spellStart"/>
      <w:r w:rsidRPr="00607ACE">
        <w:rPr>
          <w:rFonts w:asciiTheme="majorBidi" w:hAnsiTheme="majorBidi" w:cstheme="majorBidi"/>
          <w:b/>
          <w:bCs/>
          <w:sz w:val="24"/>
          <w:szCs w:val="24"/>
        </w:rPr>
        <w:t>ιλογή</w:t>
      </w:r>
      <w:proofErr w:type="spellEnd"/>
      <w:r w:rsidRPr="00607ACE">
        <w:rPr>
          <w:rFonts w:asciiTheme="majorBidi" w:hAnsiTheme="majorBidi" w:cstheme="majorBidi"/>
          <w:b/>
          <w:bCs/>
          <w:sz w:val="24"/>
          <w:szCs w:val="24"/>
        </w:rPr>
        <w:t xml:space="preserve"> 3</w:t>
      </w:r>
      <w:r w:rsidRPr="000420BB">
        <w:rPr>
          <w:rFonts w:asciiTheme="majorBidi" w:hAnsiTheme="majorBidi" w:cstheme="majorBidi"/>
          <w:sz w:val="24"/>
          <w:szCs w:val="24"/>
        </w:rPr>
        <w:t xml:space="preserve">: </w:t>
      </w:r>
      <w:proofErr w:type="spellStart"/>
      <w:r w:rsidR="00607ACE" w:rsidRPr="00607ACE">
        <w:rPr>
          <w:rFonts w:asciiTheme="majorBidi" w:hAnsiTheme="majorBidi" w:cstheme="majorBidi"/>
          <w:sz w:val="24"/>
          <w:szCs w:val="24"/>
        </w:rPr>
        <w:t>Χρησιμο</w:t>
      </w:r>
      <w:proofErr w:type="spellEnd"/>
      <w:r w:rsidR="00607ACE" w:rsidRPr="00607ACE">
        <w:rPr>
          <w:rFonts w:asciiTheme="majorBidi" w:hAnsiTheme="majorBidi" w:cstheme="majorBidi"/>
          <w:sz w:val="24"/>
          <w:szCs w:val="24"/>
        </w:rPr>
        <w:t xml:space="preserve">ποιήστε </w:t>
      </w:r>
      <w:r w:rsidRPr="000420BB">
        <w:rPr>
          <w:rFonts w:asciiTheme="majorBidi" w:hAnsiTheme="majorBidi" w:cstheme="majorBidi"/>
          <w:sz w:val="24"/>
          <w:szCs w:val="24"/>
        </w:rPr>
        <w:t>Padlet.</w:t>
      </w:r>
    </w:p>
    <w:p w14:paraId="0865FCB7" w14:textId="3849FB61" w:rsidR="006A2463" w:rsidRPr="000420BB" w:rsidRDefault="00607ACE">
      <w:pPr>
        <w:rPr>
          <w:rFonts w:asciiTheme="majorBidi" w:hAnsiTheme="majorBidi" w:cstheme="majorBidi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36500E86">
          <v:rect id="_x0000_i1032" style="width:509.9pt;height:1pt;flip:y;mso-position-horizontal:absolute;mso-position-horizontal-relative:text;mso-position-vertical:absolute;mso-position-vertical-relative:text" o:hralign="center" o:hrstd="t" o:hr="t" fillcolor="#a0a0a0" stroked="f"/>
        </w:pict>
      </w:r>
      <w:r w:rsidR="00000000" w:rsidRPr="000420BB">
        <w:rPr>
          <w:rFonts w:asciiTheme="majorBidi" w:hAnsiTheme="majorBidi" w:cstheme="majorBidi"/>
          <w:sz w:val="24"/>
          <w:szCs w:val="24"/>
        </w:rPr>
        <w:br w:type="page"/>
      </w:r>
    </w:p>
    <w:p w14:paraId="4B9CB88B" w14:textId="77777777" w:rsidR="006A2463" w:rsidRPr="00607ACE" w:rsidRDefault="00000000">
      <w:pPr>
        <w:pStyle w:val="1"/>
        <w:rPr>
          <w:rFonts w:ascii="Times New Roman" w:eastAsia="Times New Roman" w:hAnsi="Times New Roman" w:cs="Times New Roman"/>
          <w:color w:val="auto"/>
          <w:sz w:val="36"/>
          <w:szCs w:val="36"/>
          <w:lang w:val="el-GR" w:eastAsia="it-IT"/>
        </w:rPr>
      </w:pPr>
      <w:r w:rsidRPr="00607ACE">
        <w:rPr>
          <w:rFonts w:ascii="Times New Roman" w:eastAsia="Times New Roman" w:hAnsi="Times New Roman" w:cs="Times New Roman"/>
          <w:color w:val="auto"/>
          <w:sz w:val="36"/>
          <w:szCs w:val="36"/>
          <w:lang w:val="el-GR" w:eastAsia="it-IT"/>
        </w:rPr>
        <w:lastRenderedPageBreak/>
        <w:t xml:space="preserve">ΦΥΛΛΟ ΕΡΓΑΣΙΑΣ </w:t>
      </w:r>
      <w:r w:rsidRPr="00607ACE">
        <w:rPr>
          <w:rFonts w:ascii="Times New Roman" w:eastAsia="Times New Roman" w:hAnsi="Times New Roman" w:cs="Times New Roman"/>
          <w:color w:val="auto"/>
          <w:sz w:val="36"/>
          <w:szCs w:val="36"/>
          <w:lang w:val="en-GB" w:eastAsia="it-IT"/>
        </w:rPr>
        <w:t>PHOTOVOICE</w:t>
      </w:r>
      <w:r w:rsidRPr="00607ACE">
        <w:rPr>
          <w:rFonts w:ascii="Times New Roman" w:eastAsia="Times New Roman" w:hAnsi="Times New Roman" w:cs="Times New Roman"/>
          <w:color w:val="auto"/>
          <w:sz w:val="36"/>
          <w:szCs w:val="36"/>
          <w:lang w:val="el-GR" w:eastAsia="it-IT"/>
        </w:rPr>
        <w:t xml:space="preserve"> – Πλαίσιο </w:t>
      </w:r>
      <w:r w:rsidRPr="00607ACE">
        <w:rPr>
          <w:rFonts w:ascii="Times New Roman" w:eastAsia="Times New Roman" w:hAnsi="Times New Roman" w:cs="Times New Roman"/>
          <w:color w:val="auto"/>
          <w:sz w:val="36"/>
          <w:szCs w:val="36"/>
          <w:lang w:val="en-GB" w:eastAsia="it-IT"/>
        </w:rPr>
        <w:t>SHOWED</w:t>
      </w:r>
    </w:p>
    <w:p w14:paraId="3377DAC9" w14:textId="77777777" w:rsidR="00607ACE" w:rsidRDefault="00607ACE">
      <w:pPr>
        <w:rPr>
          <w:rFonts w:asciiTheme="majorBidi" w:hAnsiTheme="majorBidi" w:cstheme="majorBidi"/>
          <w:b/>
          <w:bCs/>
          <w:sz w:val="24"/>
          <w:szCs w:val="24"/>
          <w:lang w:val="el-GR"/>
        </w:rPr>
      </w:pPr>
    </w:p>
    <w:p w14:paraId="51CBEEDE" w14:textId="7C1457C3" w:rsidR="006A2463" w:rsidRPr="00607ACE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607ACE">
        <w:rPr>
          <w:rFonts w:asciiTheme="majorBidi" w:hAnsiTheme="majorBidi" w:cstheme="majorBidi"/>
          <w:b/>
          <w:bCs/>
          <w:sz w:val="24"/>
          <w:szCs w:val="24"/>
          <w:lang w:val="el-GR"/>
        </w:rPr>
        <w:t>Όνομα</w:t>
      </w:r>
      <w:r w:rsidRPr="00607ACE">
        <w:rPr>
          <w:rFonts w:asciiTheme="majorBidi" w:hAnsiTheme="majorBidi" w:cstheme="majorBidi"/>
          <w:sz w:val="24"/>
          <w:szCs w:val="24"/>
          <w:lang w:val="el-GR"/>
        </w:rPr>
        <w:t xml:space="preserve">: ___________________________    </w:t>
      </w:r>
      <w:r w:rsidRPr="00607ACE">
        <w:rPr>
          <w:rFonts w:asciiTheme="majorBidi" w:hAnsiTheme="majorBidi" w:cstheme="majorBidi"/>
          <w:b/>
          <w:bCs/>
          <w:sz w:val="24"/>
          <w:szCs w:val="24"/>
          <w:lang w:val="el-GR"/>
        </w:rPr>
        <w:t>Ημερομηνία</w:t>
      </w:r>
      <w:r w:rsidRPr="00607ACE">
        <w:rPr>
          <w:rFonts w:asciiTheme="majorBidi" w:hAnsiTheme="majorBidi" w:cstheme="majorBidi"/>
          <w:sz w:val="24"/>
          <w:szCs w:val="24"/>
          <w:lang w:val="el-GR"/>
        </w:rPr>
        <w:t>: _______________</w:t>
      </w:r>
    </w:p>
    <w:p w14:paraId="1797A174" w14:textId="77777777" w:rsidR="006A2463" w:rsidRPr="00607ACE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607ACE">
        <w:rPr>
          <w:rFonts w:asciiTheme="majorBidi" w:hAnsiTheme="majorBidi" w:cstheme="majorBidi"/>
          <w:b/>
          <w:bCs/>
          <w:sz w:val="24"/>
          <w:szCs w:val="24"/>
          <w:lang w:val="el-GR"/>
        </w:rPr>
        <w:t>Τίτλος ή Περιγραφή Φωτογραφίας:</w:t>
      </w:r>
      <w:r w:rsidRPr="00607ACE">
        <w:rPr>
          <w:rFonts w:asciiTheme="majorBidi" w:hAnsiTheme="majorBidi" w:cstheme="majorBidi"/>
          <w:sz w:val="24"/>
          <w:szCs w:val="24"/>
          <w:lang w:val="el-GR"/>
        </w:rPr>
        <w:t xml:space="preserve"> ________________________________________________</w:t>
      </w:r>
    </w:p>
    <w:p w14:paraId="2F199AB6" w14:textId="77777777" w:rsidR="006A2463" w:rsidRPr="00607ACE" w:rsidRDefault="006A2463">
      <w:pPr>
        <w:rPr>
          <w:rFonts w:asciiTheme="majorBidi" w:hAnsiTheme="majorBidi" w:cstheme="majorBidi"/>
          <w:sz w:val="24"/>
          <w:szCs w:val="24"/>
          <w:lang w:val="el-GR"/>
        </w:rPr>
      </w:pPr>
    </w:p>
    <w:p w14:paraId="0450FB1B" w14:textId="77777777" w:rsidR="006A2463" w:rsidRPr="00AD1257" w:rsidRDefault="00000000" w:rsidP="00AD1257">
      <w:pPr>
        <w:pStyle w:val="21"/>
        <w:rPr>
          <w:sz w:val="24"/>
          <w:szCs w:val="24"/>
        </w:rPr>
      </w:pPr>
      <w:r w:rsidRPr="00AD1257">
        <w:rPr>
          <w:sz w:val="24"/>
          <w:szCs w:val="24"/>
        </w:rPr>
        <w:t>S – SEE</w:t>
      </w:r>
    </w:p>
    <w:p w14:paraId="1CCD6F8B" w14:textId="666F428A" w:rsidR="006A2463" w:rsidRPr="00607ACE" w:rsidRDefault="00000000" w:rsidP="00AD1257">
      <w:pPr>
        <w:spacing w:after="0"/>
        <w:rPr>
          <w:rFonts w:asciiTheme="majorBidi" w:hAnsiTheme="majorBidi" w:cstheme="majorBidi"/>
          <w:b/>
          <w:bCs/>
          <w:sz w:val="24"/>
          <w:szCs w:val="24"/>
          <w:lang w:val="el-GR"/>
        </w:rPr>
      </w:pPr>
      <w:r w:rsidRPr="00607ACE">
        <w:rPr>
          <w:rFonts w:asciiTheme="majorBidi" w:hAnsiTheme="majorBidi" w:cstheme="majorBidi"/>
          <w:b/>
          <w:bCs/>
          <w:sz w:val="24"/>
          <w:szCs w:val="24"/>
          <w:lang w:val="el-GR"/>
        </w:rPr>
        <w:t>1. Τι βλέπετε στη φωτογραφία;</w:t>
      </w:r>
    </w:p>
    <w:p w14:paraId="103CF32D" w14:textId="77777777" w:rsidR="006A2463" w:rsidRPr="000420BB" w:rsidRDefault="00000000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(Καταγράψτε όλα τα ορατά στοιχεία: ανθρώπους, αντικείμενα, περιβάλλον, χρώματα, συναισθήματα.)</w:t>
      </w:r>
    </w:p>
    <w:p w14:paraId="0D49CA5C" w14:textId="4FDBDE12" w:rsidR="006A2463" w:rsidRPr="000420BB" w:rsidRDefault="00607ACE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344B828B">
          <v:rect id="_x0000_i1033" style="width:0;height:1.5pt" o:hralign="center" o:hrstd="t" o:hr="t" fillcolor="#a0a0a0" stroked="f"/>
        </w:pict>
      </w:r>
    </w:p>
    <w:p w14:paraId="62E4EA0F" w14:textId="6A9978CB" w:rsidR="006A2463" w:rsidRPr="000420BB" w:rsidRDefault="00607ACE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71D3EF8A">
          <v:rect id="_x0000_i1034" style="width:0;height:1.5pt" o:hralign="center" o:hrstd="t" o:hr="t" fillcolor="#a0a0a0" stroked="f"/>
        </w:pict>
      </w:r>
    </w:p>
    <w:p w14:paraId="02F43BF6" w14:textId="77777777" w:rsidR="006A2463" w:rsidRDefault="00000000" w:rsidP="00AD1257">
      <w:pPr>
        <w:spacing w:after="0"/>
        <w:rPr>
          <w:rFonts w:asciiTheme="majorBidi" w:hAnsiTheme="majorBidi" w:cstheme="majorBidi"/>
          <w:b/>
          <w:bCs/>
          <w:sz w:val="24"/>
          <w:szCs w:val="24"/>
          <w:lang w:val="el-GR"/>
        </w:rPr>
      </w:pPr>
      <w:r w:rsidRPr="00607ACE">
        <w:rPr>
          <w:rFonts w:asciiTheme="majorBidi" w:hAnsiTheme="majorBidi" w:cstheme="majorBidi"/>
          <w:b/>
          <w:bCs/>
          <w:sz w:val="24"/>
          <w:szCs w:val="24"/>
          <w:lang w:val="el-GR"/>
        </w:rPr>
        <w:t>2. Γιατί επιλέξατε αυτή τη φωτογραφία;</w:t>
      </w:r>
    </w:p>
    <w:p w14:paraId="2E8025A2" w14:textId="37D2E792" w:rsidR="00607ACE" w:rsidRPr="00607ACE" w:rsidRDefault="00607ACE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(Ποια ανάμνηση ή προσωπική εμπειρία σας θυμίζει; Τι συναισθήματα σας προκαλεί;)</w:t>
      </w:r>
    </w:p>
    <w:p w14:paraId="11577B5F" w14:textId="77777777" w:rsidR="00607ACE" w:rsidRPr="000420BB" w:rsidRDefault="00607ACE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45D0C888">
          <v:rect id="_x0000_i1037" style="width:0;height:1.5pt" o:hralign="center" o:hrstd="t" o:hr="t" fillcolor="#a0a0a0" stroked="f"/>
        </w:pict>
      </w:r>
    </w:p>
    <w:p w14:paraId="2C247D70" w14:textId="0EECF341" w:rsidR="00AD1257" w:rsidRPr="000420BB" w:rsidRDefault="00607ACE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75A9E231">
          <v:rect id="_x0000_i1038" style="width:0;height:1.5pt" o:hralign="center" o:hrstd="t" o:hr="t" fillcolor="#a0a0a0" stroked="f"/>
        </w:pict>
      </w:r>
    </w:p>
    <w:p w14:paraId="7369ADF4" w14:textId="77777777" w:rsidR="006A2463" w:rsidRPr="00AD1257" w:rsidRDefault="00000000" w:rsidP="00AD1257">
      <w:pPr>
        <w:pStyle w:val="21"/>
        <w:rPr>
          <w:sz w:val="24"/>
          <w:szCs w:val="24"/>
        </w:rPr>
      </w:pPr>
      <w:r w:rsidRPr="00AD1257">
        <w:rPr>
          <w:sz w:val="24"/>
          <w:szCs w:val="24"/>
        </w:rPr>
        <w:t>H – HAPPENING</w:t>
      </w:r>
    </w:p>
    <w:p w14:paraId="21D2896A" w14:textId="3E1DDA6D" w:rsidR="006A2463" w:rsidRPr="00AD1257" w:rsidRDefault="00000000" w:rsidP="00AD1257">
      <w:pPr>
        <w:spacing w:after="0"/>
        <w:rPr>
          <w:rFonts w:asciiTheme="majorBidi" w:hAnsiTheme="majorBidi" w:cstheme="majorBidi"/>
          <w:b/>
          <w:bCs/>
          <w:sz w:val="24"/>
          <w:szCs w:val="24"/>
          <w:lang w:val="el-GR"/>
        </w:rPr>
      </w:pPr>
      <w:r w:rsidRPr="00AD1257">
        <w:rPr>
          <w:rFonts w:asciiTheme="majorBidi" w:hAnsiTheme="majorBidi" w:cstheme="majorBidi"/>
          <w:b/>
          <w:bCs/>
          <w:sz w:val="24"/>
          <w:szCs w:val="24"/>
          <w:lang w:val="el-GR"/>
        </w:rPr>
        <w:t>3. Τι πραγματικά συμβαίνει στη φωτογραφία;</w:t>
      </w:r>
    </w:p>
    <w:p w14:paraId="24EE706A" w14:textId="77777777" w:rsidR="006A2463" w:rsidRPr="000420BB" w:rsidRDefault="00000000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(Περιγράψτε την ιστορία που θα μπορούσε να πει για την κλιματική αλλαγή ή τη μετανάστευση.)</w:t>
      </w:r>
    </w:p>
    <w:p w14:paraId="7FA13D62" w14:textId="77777777" w:rsidR="00AD1257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4B9A932D">
          <v:rect id="_x0000_i1039" style="width:0;height:1.5pt" o:hralign="center" o:hrstd="t" o:hr="t" fillcolor="#a0a0a0" stroked="f"/>
        </w:pict>
      </w:r>
    </w:p>
    <w:p w14:paraId="4ED45576" w14:textId="333CB59E" w:rsidR="006A2463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040CF1B4">
          <v:rect id="_x0000_i1040" style="width:0;height:1.5pt" o:hralign="center" o:hrstd="t" o:hr="t" fillcolor="#a0a0a0" stroked="f"/>
        </w:pict>
      </w:r>
    </w:p>
    <w:p w14:paraId="42DF7C83" w14:textId="77777777" w:rsidR="006A2463" w:rsidRPr="00AD1257" w:rsidRDefault="00000000" w:rsidP="00AD1257">
      <w:pPr>
        <w:pStyle w:val="21"/>
        <w:rPr>
          <w:sz w:val="24"/>
          <w:szCs w:val="24"/>
        </w:rPr>
      </w:pPr>
      <w:r w:rsidRPr="00AD1257">
        <w:rPr>
          <w:sz w:val="24"/>
          <w:szCs w:val="24"/>
        </w:rPr>
        <w:t>O – OUR UNDERSTANDING</w:t>
      </w:r>
    </w:p>
    <w:p w14:paraId="07215709" w14:textId="1A516077" w:rsidR="006A2463" w:rsidRPr="00AD1257" w:rsidRDefault="00000000" w:rsidP="00AD1257">
      <w:pPr>
        <w:spacing w:after="0"/>
        <w:rPr>
          <w:rFonts w:asciiTheme="majorBidi" w:hAnsiTheme="majorBidi" w:cstheme="majorBidi"/>
          <w:b/>
          <w:bCs/>
          <w:sz w:val="24"/>
          <w:szCs w:val="24"/>
          <w:lang w:val="el-GR"/>
        </w:rPr>
      </w:pPr>
      <w:r w:rsidRPr="00AD1257">
        <w:rPr>
          <w:rFonts w:asciiTheme="majorBidi" w:hAnsiTheme="majorBidi" w:cstheme="majorBidi"/>
          <w:b/>
          <w:bCs/>
          <w:sz w:val="24"/>
          <w:szCs w:val="24"/>
          <w:lang w:val="el-GR"/>
        </w:rPr>
        <w:t>4. Πώς σχετίζεται αυτή η εικόνα με τη ζωή ή τις εμπειρίες σας;</w:t>
      </w:r>
    </w:p>
    <w:p w14:paraId="25149816" w14:textId="77777777" w:rsidR="006A2463" w:rsidRPr="000420BB" w:rsidRDefault="00000000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(Γιατί έχει νόημα για εσάς; Τι σας βοηθά να κατανοήσετε για την κλιματική αλλαγή ή τη μετανάστευση;)</w:t>
      </w:r>
    </w:p>
    <w:p w14:paraId="6D142868" w14:textId="77777777" w:rsidR="00AD1257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7E886655">
          <v:rect id="_x0000_i1041" style="width:0;height:1.5pt" o:hralign="center" o:hrstd="t" o:hr="t" fillcolor="#a0a0a0" stroked="f"/>
        </w:pict>
      </w:r>
    </w:p>
    <w:p w14:paraId="0DE8D1B2" w14:textId="3B10404C" w:rsidR="006A2463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51CAD32C">
          <v:rect id="_x0000_i1042" style="width:0;height:1.5pt" o:hralign="center" o:hrstd="t" o:hr="t" fillcolor="#a0a0a0" stroked="f"/>
        </w:pict>
      </w:r>
    </w:p>
    <w:p w14:paraId="37C13FF4" w14:textId="77777777" w:rsidR="006A2463" w:rsidRPr="00AD1257" w:rsidRDefault="00000000" w:rsidP="00AD1257">
      <w:pPr>
        <w:pStyle w:val="21"/>
        <w:rPr>
          <w:sz w:val="24"/>
          <w:szCs w:val="24"/>
        </w:rPr>
      </w:pPr>
      <w:r w:rsidRPr="00AD1257">
        <w:rPr>
          <w:sz w:val="24"/>
          <w:szCs w:val="24"/>
        </w:rPr>
        <w:t>W – WHY</w:t>
      </w:r>
    </w:p>
    <w:p w14:paraId="716CB99D" w14:textId="3EEE790A" w:rsidR="006A2463" w:rsidRPr="00AD1257" w:rsidRDefault="00000000" w:rsidP="00AD1257">
      <w:pPr>
        <w:spacing w:after="0"/>
        <w:rPr>
          <w:rFonts w:asciiTheme="majorBidi" w:hAnsiTheme="majorBidi" w:cstheme="majorBidi"/>
          <w:b/>
          <w:bCs/>
          <w:sz w:val="24"/>
          <w:szCs w:val="24"/>
          <w:lang w:val="el-GR"/>
        </w:rPr>
      </w:pPr>
      <w:r w:rsidRPr="00AD1257">
        <w:rPr>
          <w:rFonts w:asciiTheme="majorBidi" w:hAnsiTheme="majorBidi" w:cstheme="majorBidi"/>
          <w:b/>
          <w:bCs/>
          <w:sz w:val="24"/>
          <w:szCs w:val="24"/>
          <w:lang w:val="el-GR"/>
        </w:rPr>
        <w:t>5. Γιατί υπάρχει αυτή η κατάσταση;</w:t>
      </w:r>
    </w:p>
    <w:p w14:paraId="7319B424" w14:textId="77777777" w:rsidR="006A2463" w:rsidRPr="000420BB" w:rsidRDefault="00000000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(Σκεφτείτε κλιματικές διεργασίες, κοινωνικά ζητήματα, πολιτικά ή δομικά αίτια.)</w:t>
      </w:r>
    </w:p>
    <w:p w14:paraId="674AE14A" w14:textId="77777777" w:rsidR="00AD1257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32E679A4">
          <v:rect id="_x0000_i1043" style="width:0;height:1.5pt" o:hralign="center" o:hrstd="t" o:hr="t" fillcolor="#a0a0a0" stroked="f"/>
        </w:pict>
      </w:r>
    </w:p>
    <w:p w14:paraId="51D39586" w14:textId="797F6B8A" w:rsidR="006A2463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4ED5487E">
          <v:rect id="_x0000_i1044" style="width:0;height:1.5pt" o:hralign="center" o:hrstd="t" o:hr="t" fillcolor="#a0a0a0" stroked="f"/>
        </w:pict>
      </w:r>
    </w:p>
    <w:p w14:paraId="3D1C04A8" w14:textId="77777777" w:rsidR="006A2463" w:rsidRPr="00AD1257" w:rsidRDefault="00000000" w:rsidP="00AD1257">
      <w:pPr>
        <w:pStyle w:val="21"/>
        <w:rPr>
          <w:sz w:val="24"/>
          <w:szCs w:val="24"/>
        </w:rPr>
      </w:pPr>
      <w:r w:rsidRPr="00AD1257">
        <w:rPr>
          <w:sz w:val="24"/>
          <w:szCs w:val="24"/>
        </w:rPr>
        <w:t>E – EMPOWER</w:t>
      </w:r>
    </w:p>
    <w:p w14:paraId="1C3F03CD" w14:textId="5DA65D3B" w:rsidR="006A2463" w:rsidRPr="00AD1257" w:rsidRDefault="00000000" w:rsidP="00AD1257">
      <w:pPr>
        <w:spacing w:after="0"/>
        <w:rPr>
          <w:rFonts w:asciiTheme="majorBidi" w:hAnsiTheme="majorBidi" w:cstheme="majorBidi"/>
          <w:b/>
          <w:bCs/>
          <w:sz w:val="24"/>
          <w:szCs w:val="24"/>
          <w:lang w:val="el-GR"/>
        </w:rPr>
      </w:pPr>
      <w:r w:rsidRPr="00AD1257">
        <w:rPr>
          <w:rFonts w:asciiTheme="majorBidi" w:hAnsiTheme="majorBidi" w:cstheme="majorBidi"/>
          <w:b/>
          <w:bCs/>
          <w:sz w:val="24"/>
          <w:szCs w:val="24"/>
          <w:lang w:val="el-GR"/>
        </w:rPr>
        <w:t>6. Πώς μπορούμε να ενδυναμωθούμε από αυτή την εικόνα;</w:t>
      </w:r>
    </w:p>
    <w:p w14:paraId="4584C5D6" w14:textId="734305F9" w:rsidR="006A2463" w:rsidRPr="00083D76" w:rsidRDefault="00000000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 xml:space="preserve">Χρησιμοποιήστε </w:t>
      </w:r>
      <w:r w:rsidR="00083D76" w:rsidRPr="00083D76">
        <w:rPr>
          <w:rFonts w:asciiTheme="majorBidi" w:hAnsiTheme="majorBidi" w:cstheme="majorBidi"/>
          <w:sz w:val="24"/>
          <w:szCs w:val="24"/>
          <w:lang w:val="el-GR"/>
        </w:rPr>
        <w:t>μία ή περισσότερες από αυτές τις ερωτήσεις για να καθοδηγήσετε την απάντησή σας:</w:t>
      </w:r>
    </w:p>
    <w:p w14:paraId="11A68C78" w14:textId="35BEE911" w:rsidR="006A2463" w:rsidRPr="000420BB" w:rsidRDefault="00000000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(</w:t>
      </w:r>
      <w:r w:rsidR="00083D76" w:rsidRPr="00083D76">
        <w:rPr>
          <w:rFonts w:asciiTheme="majorBidi" w:hAnsiTheme="majorBidi" w:cstheme="majorBidi"/>
          <w:sz w:val="24"/>
          <w:szCs w:val="24"/>
          <w:lang w:val="el-GR"/>
        </w:rPr>
        <w:t>Ποια δυνατά σημεία</w:t>
      </w:r>
      <w:r w:rsidR="00083D76">
        <w:rPr>
          <w:rFonts w:asciiTheme="majorBidi" w:hAnsiTheme="majorBidi" w:cstheme="majorBidi"/>
          <w:sz w:val="24"/>
          <w:szCs w:val="24"/>
          <w:lang w:val="el-GR"/>
        </w:rPr>
        <w:t xml:space="preserve"> </w:t>
      </w:r>
      <w:r w:rsidRPr="000420BB">
        <w:rPr>
          <w:rFonts w:asciiTheme="majorBidi" w:hAnsiTheme="majorBidi" w:cstheme="majorBidi"/>
          <w:sz w:val="24"/>
          <w:szCs w:val="24"/>
          <w:lang w:val="el-GR"/>
        </w:rPr>
        <w:t>ή ανθεκτικότητα βλέπετε; Πώς μπορούν η εκπαίδευση, η επικοινωνία ή η αφήγηση να ενδυναμώσουν τους ανθρώπους; Ποιος θα μπορούσε να είναι ο ρόλος σας ως μέλος μιας κοινότητας;)</w:t>
      </w:r>
    </w:p>
    <w:p w14:paraId="4A2BDF41" w14:textId="77777777" w:rsidR="00AD1257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6C9F9F61">
          <v:rect id="_x0000_i1045" style="width:0;height:1.5pt" o:hralign="center" o:hrstd="t" o:hr="t" fillcolor="#a0a0a0" stroked="f"/>
        </w:pict>
      </w:r>
    </w:p>
    <w:p w14:paraId="4A010FAF" w14:textId="284D755C" w:rsidR="006A2463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42B2386F">
          <v:rect id="_x0000_i1046" style="width:0;height:1.5pt" o:hralign="center" o:hrstd="t" o:hr="t" fillcolor="#a0a0a0" stroked="f"/>
        </w:pict>
      </w:r>
    </w:p>
    <w:p w14:paraId="25C37D80" w14:textId="77777777" w:rsidR="006A2463" w:rsidRPr="00AD1257" w:rsidRDefault="00000000" w:rsidP="00AD1257">
      <w:pPr>
        <w:pStyle w:val="21"/>
        <w:rPr>
          <w:sz w:val="24"/>
          <w:szCs w:val="24"/>
        </w:rPr>
      </w:pPr>
      <w:r w:rsidRPr="00AD1257">
        <w:rPr>
          <w:sz w:val="24"/>
          <w:szCs w:val="24"/>
        </w:rPr>
        <w:lastRenderedPageBreak/>
        <w:t>D – DO</w:t>
      </w:r>
    </w:p>
    <w:p w14:paraId="0CE6638B" w14:textId="6ACDFB56" w:rsidR="006A2463" w:rsidRPr="00AD1257" w:rsidRDefault="00000000" w:rsidP="00AD1257">
      <w:pPr>
        <w:spacing w:after="0"/>
        <w:rPr>
          <w:rFonts w:asciiTheme="majorBidi" w:hAnsiTheme="majorBidi" w:cstheme="majorBidi"/>
          <w:b/>
          <w:bCs/>
          <w:sz w:val="24"/>
          <w:szCs w:val="24"/>
          <w:lang w:val="el-GR"/>
        </w:rPr>
      </w:pPr>
      <w:r w:rsidRPr="00AD1257">
        <w:rPr>
          <w:rFonts w:asciiTheme="majorBidi" w:hAnsiTheme="majorBidi" w:cstheme="majorBidi"/>
          <w:b/>
          <w:bCs/>
          <w:sz w:val="24"/>
          <w:szCs w:val="24"/>
          <w:lang w:val="el-GR"/>
        </w:rPr>
        <w:t>7. Τι μπορούμε να κάνουμε;</w:t>
      </w:r>
    </w:p>
    <w:p w14:paraId="7D859466" w14:textId="77777777" w:rsidR="006A2463" w:rsidRPr="000420BB" w:rsidRDefault="00000000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(Σκεφτείτε ατομικές δράσεις, δράσεις στο σχολείο/κοινότητα ή απαραίτητες αλλαγές πολιτικής.)</w:t>
      </w:r>
    </w:p>
    <w:p w14:paraId="7168E60A" w14:textId="77777777" w:rsidR="00AD1257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45858E6E">
          <v:rect id="_x0000_i1072" style="width:0;height:1.5pt" o:hralign="center" o:hrstd="t" o:hr="t" fillcolor="#a0a0a0" stroked="f"/>
        </w:pict>
      </w:r>
    </w:p>
    <w:p w14:paraId="604DF735" w14:textId="77777777" w:rsidR="00AD1257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2FB5ED99">
          <v:rect id="_x0000_i1048" style="width:0;height:1.5pt" o:hralign="center" o:hrstd="t" o:hr="t" fillcolor="#a0a0a0" stroked="f"/>
        </w:pict>
      </w:r>
    </w:p>
    <w:p w14:paraId="3DD4601C" w14:textId="77777777" w:rsidR="006A2463" w:rsidRPr="000420BB" w:rsidRDefault="006A2463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</w:p>
    <w:p w14:paraId="1777D875" w14:textId="77777777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b/>
          <w:sz w:val="24"/>
          <w:szCs w:val="24"/>
          <w:lang w:val="el-GR"/>
        </w:rPr>
        <w:t>Προαιρετική επέκταση δραστηριότητας</w:t>
      </w:r>
    </w:p>
    <w:p w14:paraId="6BB7C283" w14:textId="77777777" w:rsidR="006A2463" w:rsidRPr="000420BB" w:rsidRDefault="00000000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t>Γράψτε ένα μήνυμα ή μια σύντομη λεζάντα για τη φωτογραφία σας που να εκφράζει το βασικό της νόημα.</w:t>
      </w:r>
    </w:p>
    <w:p w14:paraId="619DA1EC" w14:textId="77777777" w:rsidR="00AD1257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6FE27A41">
          <v:rect id="_x0000_i1074" style="width:0;height:1.5pt" o:hralign="center" o:hrstd="t" o:hr="t" fillcolor="#a0a0a0" stroked="f"/>
        </w:pict>
      </w:r>
    </w:p>
    <w:p w14:paraId="7759B399" w14:textId="77777777" w:rsidR="00AD1257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t-IT"/>
        </w:rPr>
        <w:pict w14:anchorId="5E78F6B7">
          <v:rect id="_x0000_i1073" style="width:0;height:1.5pt" o:hralign="center" o:hrstd="t" o:hr="t" fillcolor="#a0a0a0" stroked="f"/>
        </w:pict>
      </w:r>
    </w:p>
    <w:p w14:paraId="474BDEC1" w14:textId="77777777" w:rsidR="00AD1257" w:rsidRPr="000420BB" w:rsidRDefault="00AD1257" w:rsidP="00AD1257">
      <w:pPr>
        <w:spacing w:after="0"/>
        <w:rPr>
          <w:rFonts w:asciiTheme="majorBidi" w:hAnsiTheme="majorBidi" w:cstheme="majorBidi"/>
          <w:sz w:val="24"/>
          <w:szCs w:val="24"/>
          <w:lang w:val="el-GR"/>
        </w:rPr>
      </w:pPr>
    </w:p>
    <w:p w14:paraId="03AE1CC5" w14:textId="77777777" w:rsidR="006A2463" w:rsidRPr="000420BB" w:rsidRDefault="00000000">
      <w:pPr>
        <w:rPr>
          <w:rFonts w:asciiTheme="majorBidi" w:hAnsiTheme="majorBidi" w:cstheme="majorBidi"/>
          <w:sz w:val="24"/>
          <w:szCs w:val="24"/>
          <w:lang w:val="el-GR"/>
        </w:rPr>
      </w:pPr>
      <w:r w:rsidRPr="000420BB">
        <w:rPr>
          <w:rFonts w:asciiTheme="majorBidi" w:hAnsiTheme="majorBidi" w:cstheme="majorBidi"/>
          <w:sz w:val="24"/>
          <w:szCs w:val="24"/>
          <w:lang w:val="el-GR"/>
        </w:rPr>
        <w:br w:type="page"/>
      </w:r>
    </w:p>
    <w:p w14:paraId="6BB29C39" w14:textId="0B7548B6" w:rsidR="006A2463" w:rsidRPr="00AD1257" w:rsidRDefault="00000000" w:rsidP="00AD1257">
      <w:pPr>
        <w:pStyle w:val="aa"/>
        <w:spacing w:before="100" w:beforeAutospacing="1" w:after="100" w:afterAutospacing="1" w:line="240" w:lineRule="auto"/>
        <w:ind w:left="0" w:firstLine="709"/>
        <w:jc w:val="center"/>
        <w:rPr>
          <w:rFonts w:ascii="Times New Roman" w:eastAsia="Times New Roman" w:hAnsi="Times New Roman" w:cs="Times New Roman"/>
          <w:b/>
          <w:bCs/>
          <w:color w:val="4F6228" w:themeColor="accent3" w:themeShade="80"/>
          <w:sz w:val="48"/>
          <w:szCs w:val="48"/>
          <w:lang w:val="el-GR" w:eastAsia="it-IT"/>
        </w:rPr>
      </w:pPr>
      <w:r w:rsidRPr="00AD1257">
        <w:rPr>
          <w:rFonts w:ascii="Times New Roman" w:eastAsia="Times New Roman" w:hAnsi="Times New Roman" w:cs="Times New Roman"/>
          <w:b/>
          <w:bCs/>
          <w:color w:val="4F6228" w:themeColor="accent3" w:themeShade="80"/>
          <w:sz w:val="48"/>
          <w:szCs w:val="48"/>
          <w:lang w:val="en-GB" w:eastAsia="it-IT"/>
        </w:rPr>
        <w:lastRenderedPageBreak/>
        <w:t>ΕΙΚΟΝΕΣ ΔΡΑΣΤΗΡΙΟΤΗΤΑΣ 4</w:t>
      </w:r>
    </w:p>
    <w:p w14:paraId="3E2029B9" w14:textId="77777777" w:rsidR="006A2463" w:rsidRPr="000420BB" w:rsidRDefault="00000000">
      <w:pPr>
        <w:jc w:val="center"/>
        <w:rPr>
          <w:rFonts w:asciiTheme="majorBidi" w:hAnsiTheme="majorBidi" w:cstheme="majorBidi"/>
          <w:sz w:val="24"/>
          <w:szCs w:val="24"/>
        </w:rPr>
      </w:pPr>
      <w:r w:rsidRPr="000420BB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6944EBE5" wp14:editId="7158E57F">
            <wp:extent cx="6477001" cy="36195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6533" cy="3624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7126" w14:textId="2D73348D" w:rsidR="006A2463" w:rsidRPr="000420BB" w:rsidRDefault="006A2463">
      <w:pPr>
        <w:rPr>
          <w:rFonts w:asciiTheme="majorBidi" w:hAnsiTheme="majorBidi" w:cstheme="majorBidi"/>
          <w:sz w:val="24"/>
          <w:szCs w:val="24"/>
        </w:rPr>
      </w:pPr>
    </w:p>
    <w:p w14:paraId="1A1AC1EF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drawing>
          <wp:inline distT="0" distB="0" distL="0" distR="0" wp14:anchorId="5DABF2D9" wp14:editId="45AD08B2">
            <wp:extent cx="6468745" cy="3424848"/>
            <wp:effectExtent l="0" t="0" r="8255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74242" cy="342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E9C82" w14:textId="77777777" w:rsidR="006A2463" w:rsidRPr="000420BB" w:rsidRDefault="00000000">
      <w:pPr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</w:rPr>
        <w:br w:type="page"/>
      </w:r>
    </w:p>
    <w:p w14:paraId="6D16E0EB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425D7EDD" wp14:editId="7C6CC3A5">
            <wp:extent cx="6633115" cy="7233313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8235" cy="7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F9255" w14:textId="77777777" w:rsidR="006A2463" w:rsidRPr="000420BB" w:rsidRDefault="00000000">
      <w:pPr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</w:rPr>
        <w:br w:type="page"/>
      </w:r>
    </w:p>
    <w:p w14:paraId="4D5D7D34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708428FC" wp14:editId="3020E4C8">
            <wp:extent cx="6272430" cy="817500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80247" cy="818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901D2" w14:textId="77777777" w:rsidR="006A2463" w:rsidRPr="000420BB" w:rsidRDefault="00000000">
      <w:pPr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</w:rPr>
        <w:br w:type="page"/>
      </w:r>
    </w:p>
    <w:p w14:paraId="06E7852C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45342961" wp14:editId="7D437EE2">
            <wp:extent cx="6637527" cy="393055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55673" cy="39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C9F14" w14:textId="73A35E8F" w:rsidR="006A2463" w:rsidRPr="00AD1257" w:rsidRDefault="006A2463">
      <w:pPr>
        <w:rPr>
          <w:rFonts w:asciiTheme="majorBidi" w:hAnsiTheme="majorBidi" w:cstheme="majorBidi"/>
          <w:lang w:val="el-GR"/>
        </w:rPr>
      </w:pPr>
    </w:p>
    <w:p w14:paraId="629FC803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drawing>
          <wp:inline distT="0" distB="0" distL="0" distR="0" wp14:anchorId="731662A2" wp14:editId="0A6D094A">
            <wp:extent cx="6640168" cy="4112974"/>
            <wp:effectExtent l="0" t="0" r="889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00009" cy="415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8FDC6" w14:textId="140A0A44" w:rsidR="006A2463" w:rsidRPr="00AD1257" w:rsidRDefault="006A2463">
      <w:pPr>
        <w:rPr>
          <w:rFonts w:asciiTheme="majorBidi" w:hAnsiTheme="majorBidi" w:cstheme="majorBidi"/>
          <w:lang w:val="el-GR"/>
        </w:rPr>
      </w:pPr>
    </w:p>
    <w:p w14:paraId="07BC50E0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drawing>
          <wp:inline distT="0" distB="0" distL="0" distR="0" wp14:anchorId="0155A4BC" wp14:editId="71C6F898">
            <wp:extent cx="6346208" cy="378111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60095" cy="378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AEC2D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drawing>
          <wp:inline distT="0" distB="0" distL="0" distR="0" wp14:anchorId="2A167FA2" wp14:editId="1093E7F1">
            <wp:extent cx="6146430" cy="4408226"/>
            <wp:effectExtent l="0" t="0" r="698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59552" cy="441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34C8C" w14:textId="1535B2AA" w:rsidR="006A2463" w:rsidRPr="00AD1257" w:rsidRDefault="006A2463">
      <w:pPr>
        <w:rPr>
          <w:rFonts w:asciiTheme="majorBidi" w:hAnsiTheme="majorBidi" w:cstheme="majorBidi"/>
          <w:lang w:val="el-GR"/>
        </w:rPr>
      </w:pPr>
    </w:p>
    <w:p w14:paraId="202C544E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drawing>
          <wp:inline distT="0" distB="0" distL="0" distR="0" wp14:anchorId="614F804D" wp14:editId="569BC631">
            <wp:extent cx="6456916" cy="3971499"/>
            <wp:effectExtent l="0" t="0" r="127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72803" cy="398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AE5B6" w14:textId="4813DA61" w:rsidR="006A2463" w:rsidRPr="00AD1257" w:rsidRDefault="006A2463">
      <w:pPr>
        <w:rPr>
          <w:rFonts w:asciiTheme="majorBidi" w:hAnsiTheme="majorBidi" w:cstheme="majorBidi"/>
          <w:lang w:val="el-GR"/>
        </w:rPr>
      </w:pPr>
    </w:p>
    <w:p w14:paraId="14A58A40" w14:textId="348B90B2" w:rsidR="006A2463" w:rsidRPr="00AD1257" w:rsidRDefault="00000000" w:rsidP="00AD1257">
      <w:pPr>
        <w:jc w:val="center"/>
        <w:rPr>
          <w:rFonts w:asciiTheme="majorBidi" w:hAnsiTheme="majorBidi" w:cstheme="majorBidi"/>
          <w:lang w:val="el-GR"/>
        </w:rPr>
      </w:pPr>
      <w:r w:rsidRPr="000420BB">
        <w:rPr>
          <w:rFonts w:asciiTheme="majorBidi" w:hAnsiTheme="majorBidi" w:cstheme="majorBidi"/>
          <w:noProof/>
        </w:rPr>
        <w:drawing>
          <wp:inline distT="0" distB="0" distL="0" distR="0" wp14:anchorId="2CD8DAE3" wp14:editId="486879E3">
            <wp:extent cx="6316289" cy="3930555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16289" cy="393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57CFD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64E69667" wp14:editId="2E4B64EC">
            <wp:extent cx="6571580" cy="4640238"/>
            <wp:effectExtent l="0" t="0" r="1270" b="825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89888" cy="465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8B12E" w14:textId="693ACEB5" w:rsidR="006A2463" w:rsidRPr="00AD1257" w:rsidRDefault="006A2463">
      <w:pPr>
        <w:rPr>
          <w:rFonts w:asciiTheme="majorBidi" w:hAnsiTheme="majorBidi" w:cstheme="majorBidi"/>
          <w:lang w:val="el-GR"/>
        </w:rPr>
      </w:pPr>
    </w:p>
    <w:p w14:paraId="6501FF2F" w14:textId="77777777" w:rsidR="006A2463" w:rsidRPr="000420BB" w:rsidRDefault="00000000">
      <w:pPr>
        <w:jc w:val="center"/>
        <w:rPr>
          <w:rFonts w:asciiTheme="majorBidi" w:hAnsiTheme="majorBidi" w:cstheme="majorBidi"/>
        </w:rPr>
      </w:pPr>
      <w:r w:rsidRPr="000420BB">
        <w:rPr>
          <w:rFonts w:asciiTheme="majorBidi" w:hAnsiTheme="majorBidi" w:cstheme="majorBidi"/>
          <w:noProof/>
        </w:rPr>
        <w:drawing>
          <wp:inline distT="0" distB="0" distL="0" distR="0" wp14:anchorId="0AABD63C" wp14:editId="71B21748">
            <wp:extent cx="6464418" cy="3630305"/>
            <wp:effectExtent l="0" t="0" r="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75742" cy="3636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2463" w:rsidRPr="000420BB" w:rsidSect="00034616">
      <w:pgSz w:w="12240" w:h="15840"/>
      <w:pgMar w:top="1021" w:right="1021" w:bottom="1021" w:left="102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935A88D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l-GR"/>
      </w:rPr>
    </w:lvl>
  </w:abstractNum>
  <w:abstractNum w:abstractNumId="9" w15:restartNumberingAfterBreak="0">
    <w:nsid w:val="1F80373F"/>
    <w:multiLevelType w:val="hybridMultilevel"/>
    <w:tmpl w:val="4AE22666"/>
    <w:lvl w:ilvl="0" w:tplc="0408000F">
      <w:start w:val="1"/>
      <w:numFmt w:val="decimal"/>
      <w:lvlText w:val="%1."/>
      <w:lvlJc w:val="left"/>
      <w:pPr>
        <w:ind w:left="644" w:hanging="360"/>
      </w:pPr>
    </w:lvl>
    <w:lvl w:ilvl="1" w:tplc="04080019" w:tentative="1">
      <w:start w:val="1"/>
      <w:numFmt w:val="lowerLetter"/>
      <w:lvlText w:val="%2."/>
      <w:lvlJc w:val="left"/>
      <w:pPr>
        <w:ind w:left="1364" w:hanging="360"/>
      </w:pPr>
    </w:lvl>
    <w:lvl w:ilvl="2" w:tplc="0408001B" w:tentative="1">
      <w:start w:val="1"/>
      <w:numFmt w:val="lowerRoman"/>
      <w:lvlText w:val="%3."/>
      <w:lvlJc w:val="right"/>
      <w:pPr>
        <w:ind w:left="2084" w:hanging="180"/>
      </w:pPr>
    </w:lvl>
    <w:lvl w:ilvl="3" w:tplc="0408000F" w:tentative="1">
      <w:start w:val="1"/>
      <w:numFmt w:val="decimal"/>
      <w:lvlText w:val="%4."/>
      <w:lvlJc w:val="left"/>
      <w:pPr>
        <w:ind w:left="2804" w:hanging="360"/>
      </w:pPr>
    </w:lvl>
    <w:lvl w:ilvl="4" w:tplc="04080019" w:tentative="1">
      <w:start w:val="1"/>
      <w:numFmt w:val="lowerLetter"/>
      <w:lvlText w:val="%5."/>
      <w:lvlJc w:val="left"/>
      <w:pPr>
        <w:ind w:left="3524" w:hanging="360"/>
      </w:pPr>
    </w:lvl>
    <w:lvl w:ilvl="5" w:tplc="0408001B" w:tentative="1">
      <w:start w:val="1"/>
      <w:numFmt w:val="lowerRoman"/>
      <w:lvlText w:val="%6."/>
      <w:lvlJc w:val="right"/>
      <w:pPr>
        <w:ind w:left="4244" w:hanging="180"/>
      </w:pPr>
    </w:lvl>
    <w:lvl w:ilvl="6" w:tplc="0408000F" w:tentative="1">
      <w:start w:val="1"/>
      <w:numFmt w:val="decimal"/>
      <w:lvlText w:val="%7."/>
      <w:lvlJc w:val="left"/>
      <w:pPr>
        <w:ind w:left="4964" w:hanging="360"/>
      </w:pPr>
    </w:lvl>
    <w:lvl w:ilvl="7" w:tplc="04080019" w:tentative="1">
      <w:start w:val="1"/>
      <w:numFmt w:val="lowerLetter"/>
      <w:lvlText w:val="%8."/>
      <w:lvlJc w:val="left"/>
      <w:pPr>
        <w:ind w:left="5684" w:hanging="360"/>
      </w:pPr>
    </w:lvl>
    <w:lvl w:ilvl="8" w:tplc="0408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46F03508"/>
    <w:multiLevelType w:val="hybridMultilevel"/>
    <w:tmpl w:val="DA521A22"/>
    <w:lvl w:ilvl="0" w:tplc="B98225D8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960801"/>
    <w:multiLevelType w:val="hybridMultilevel"/>
    <w:tmpl w:val="F06E2B46"/>
    <w:lvl w:ilvl="0" w:tplc="52B2C884">
      <w:numFmt w:val="bullet"/>
      <w:lvlText w:val="-"/>
      <w:lvlJc w:val="left"/>
      <w:pPr>
        <w:ind w:left="360" w:hanging="360"/>
      </w:pPr>
      <w:rPr>
        <w:rFonts w:ascii="Times New Roman" w:eastAsia="Calibri" w:hAnsi="Times New Roman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F4C3A50"/>
    <w:multiLevelType w:val="hybridMultilevel"/>
    <w:tmpl w:val="780E42FE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781422"/>
    <w:multiLevelType w:val="hybridMultilevel"/>
    <w:tmpl w:val="3FF4F4A0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42560176">
    <w:abstractNumId w:val="8"/>
  </w:num>
  <w:num w:numId="2" w16cid:durableId="1898079494">
    <w:abstractNumId w:val="6"/>
  </w:num>
  <w:num w:numId="3" w16cid:durableId="1557744236">
    <w:abstractNumId w:val="5"/>
  </w:num>
  <w:num w:numId="4" w16cid:durableId="2083674124">
    <w:abstractNumId w:val="4"/>
  </w:num>
  <w:num w:numId="5" w16cid:durableId="473371434">
    <w:abstractNumId w:val="7"/>
  </w:num>
  <w:num w:numId="6" w16cid:durableId="1305503812">
    <w:abstractNumId w:val="3"/>
  </w:num>
  <w:num w:numId="7" w16cid:durableId="205915596">
    <w:abstractNumId w:val="2"/>
  </w:num>
  <w:num w:numId="8" w16cid:durableId="863591355">
    <w:abstractNumId w:val="1"/>
  </w:num>
  <w:num w:numId="9" w16cid:durableId="1370182987">
    <w:abstractNumId w:val="0"/>
  </w:num>
  <w:num w:numId="10" w16cid:durableId="385229448">
    <w:abstractNumId w:val="13"/>
  </w:num>
  <w:num w:numId="11" w16cid:durableId="1188567035">
    <w:abstractNumId w:val="9"/>
  </w:num>
  <w:num w:numId="12" w16cid:durableId="1614705136">
    <w:abstractNumId w:val="12"/>
  </w:num>
  <w:num w:numId="13" w16cid:durableId="605357441">
    <w:abstractNumId w:val="10"/>
  </w:num>
  <w:num w:numId="14" w16cid:durableId="5262960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420BB"/>
    <w:rsid w:val="0006063C"/>
    <w:rsid w:val="00083D76"/>
    <w:rsid w:val="000D6DD4"/>
    <w:rsid w:val="0015074B"/>
    <w:rsid w:val="0029639D"/>
    <w:rsid w:val="00326F90"/>
    <w:rsid w:val="004E16F8"/>
    <w:rsid w:val="00607ACE"/>
    <w:rsid w:val="006869E4"/>
    <w:rsid w:val="006A2463"/>
    <w:rsid w:val="006B7E4D"/>
    <w:rsid w:val="006E519D"/>
    <w:rsid w:val="00717204"/>
    <w:rsid w:val="007D18E4"/>
    <w:rsid w:val="0087457A"/>
    <w:rsid w:val="00AA1D8D"/>
    <w:rsid w:val="00AC101B"/>
    <w:rsid w:val="00AD1257"/>
    <w:rsid w:val="00B40BBB"/>
    <w:rsid w:val="00B47730"/>
    <w:rsid w:val="00BD5BAE"/>
    <w:rsid w:val="00CB0664"/>
    <w:rsid w:val="00FC693F"/>
    <w:rsid w:val="00FE0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FFED2DE"/>
  <w14:defaultImageDpi w14:val="300"/>
  <w15:docId w15:val="{E701E478-272B-4CEF-B32B-7F2249FD72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C693F"/>
    <w:rPr>
      <w:rFonts w:ascii="Calibri" w:eastAsia="Calibri" w:hAnsi="Calibri"/>
    </w:rPr>
  </w:style>
  <w:style w:type="paragraph" w:styleId="1">
    <w:name w:val="heading 1"/>
    <w:basedOn w:val="a1"/>
    <w:next w:val="a1"/>
    <w:link w:val="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Char"/>
    <w:uiPriority w:val="9"/>
    <w:unhideWhenUsed/>
    <w:qFormat/>
    <w:rsid w:val="000420BB"/>
    <w:pPr>
      <w:keepNext/>
      <w:keepLines/>
      <w:spacing w:before="200" w:after="0"/>
      <w:outlineLvl w:val="1"/>
    </w:pPr>
    <w:rPr>
      <w:rFonts w:asciiTheme="majorBidi" w:eastAsiaTheme="majorEastAsia" w:hAnsiTheme="majorBidi" w:cstheme="majorBidi"/>
      <w:b/>
      <w:bCs/>
      <w:sz w:val="36"/>
      <w:szCs w:val="36"/>
      <w:lang w:val="el-GR"/>
    </w:rPr>
  </w:style>
  <w:style w:type="paragraph" w:styleId="31">
    <w:name w:val="heading 3"/>
    <w:basedOn w:val="a1"/>
    <w:next w:val="a1"/>
    <w:link w:val="3Char"/>
    <w:uiPriority w:val="9"/>
    <w:unhideWhenUsed/>
    <w:qFormat/>
    <w:rsid w:val="006869E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val="en-GB" w:eastAsia="it-IT"/>
    </w:rPr>
  </w:style>
  <w:style w:type="paragraph" w:styleId="4">
    <w:name w:val="heading 4"/>
    <w:basedOn w:val="a1"/>
    <w:next w:val="a1"/>
    <w:link w:val="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Κεφαλίδα Char"/>
    <w:basedOn w:val="a2"/>
    <w:link w:val="a5"/>
    <w:uiPriority w:val="99"/>
    <w:rsid w:val="00E618BF"/>
  </w:style>
  <w:style w:type="paragraph" w:styleId="a6">
    <w:name w:val="footer"/>
    <w:basedOn w:val="a1"/>
    <w:link w:val="Char0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Υποσέλιδο Char"/>
    <w:basedOn w:val="a2"/>
    <w:link w:val="a6"/>
    <w:uiPriority w:val="99"/>
    <w:rsid w:val="00E618BF"/>
  </w:style>
  <w:style w:type="paragraph" w:styleId="a7">
    <w:name w:val="No Spacing"/>
    <w:uiPriority w:val="1"/>
    <w:qFormat/>
    <w:rsid w:val="00FC693F"/>
    <w:pPr>
      <w:spacing w:after="0" w:line="240" w:lineRule="auto"/>
    </w:pPr>
  </w:style>
  <w:style w:type="character" w:customStyle="1" w:styleId="1Char">
    <w:name w:val="Επικεφαλίδα 1 Char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Char">
    <w:name w:val="Επικεφαλίδα 2 Char"/>
    <w:basedOn w:val="a2"/>
    <w:link w:val="21"/>
    <w:uiPriority w:val="9"/>
    <w:rsid w:val="000420BB"/>
    <w:rPr>
      <w:rFonts w:asciiTheme="majorBidi" w:eastAsiaTheme="majorEastAsia" w:hAnsiTheme="majorBidi" w:cstheme="majorBidi"/>
      <w:b/>
      <w:bCs/>
      <w:sz w:val="36"/>
      <w:szCs w:val="36"/>
      <w:lang w:val="el-GR"/>
    </w:rPr>
  </w:style>
  <w:style w:type="character" w:customStyle="1" w:styleId="3Char">
    <w:name w:val="Επικεφαλίδα 3 Char"/>
    <w:basedOn w:val="a2"/>
    <w:link w:val="31"/>
    <w:uiPriority w:val="9"/>
    <w:rsid w:val="006869E4"/>
    <w:rPr>
      <w:rFonts w:ascii="Times New Roman" w:eastAsia="Times New Roman" w:hAnsi="Times New Roman" w:cs="Times New Roman"/>
      <w:b/>
      <w:bCs/>
      <w:sz w:val="27"/>
      <w:szCs w:val="27"/>
      <w:lang w:val="en-GB" w:eastAsia="it-IT"/>
    </w:rPr>
  </w:style>
  <w:style w:type="paragraph" w:styleId="a8">
    <w:name w:val="Title"/>
    <w:basedOn w:val="a1"/>
    <w:next w:val="a1"/>
    <w:link w:val="Char1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1">
    <w:name w:val="Τίτλος Char"/>
    <w:basedOn w:val="a2"/>
    <w:link w:val="a8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Subtitle"/>
    <w:basedOn w:val="a1"/>
    <w:next w:val="a1"/>
    <w:link w:val="Char2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2">
    <w:name w:val="Υπότιτλος Char"/>
    <w:basedOn w:val="a2"/>
    <w:link w:val="a9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a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b">
    <w:name w:val="Body Text"/>
    <w:basedOn w:val="a1"/>
    <w:link w:val="Char3"/>
    <w:uiPriority w:val="99"/>
    <w:unhideWhenUsed/>
    <w:rsid w:val="00AA1D8D"/>
    <w:pPr>
      <w:spacing w:after="120"/>
    </w:pPr>
  </w:style>
  <w:style w:type="character" w:customStyle="1" w:styleId="Char3">
    <w:name w:val="Σώμα κειμένου Char"/>
    <w:basedOn w:val="a2"/>
    <w:link w:val="ab"/>
    <w:uiPriority w:val="99"/>
    <w:rsid w:val="00AA1D8D"/>
  </w:style>
  <w:style w:type="paragraph" w:styleId="22">
    <w:name w:val="Body Text 2"/>
    <w:basedOn w:val="a1"/>
    <w:link w:val="2Char0"/>
    <w:uiPriority w:val="99"/>
    <w:unhideWhenUsed/>
    <w:rsid w:val="00AA1D8D"/>
    <w:pPr>
      <w:spacing w:after="120" w:line="480" w:lineRule="auto"/>
    </w:pPr>
  </w:style>
  <w:style w:type="character" w:customStyle="1" w:styleId="2Char0">
    <w:name w:val="Σώμα κείμενου 2 Char"/>
    <w:basedOn w:val="a2"/>
    <w:link w:val="22"/>
    <w:uiPriority w:val="99"/>
    <w:rsid w:val="00AA1D8D"/>
  </w:style>
  <w:style w:type="paragraph" w:styleId="32">
    <w:name w:val="Body Text 3"/>
    <w:basedOn w:val="a1"/>
    <w:link w:val="3Char0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Char0">
    <w:name w:val="Σώμα κείμενου 3 Char"/>
    <w:basedOn w:val="a2"/>
    <w:link w:val="32"/>
    <w:uiPriority w:val="99"/>
    <w:rsid w:val="00AA1D8D"/>
    <w:rPr>
      <w:sz w:val="16"/>
      <w:szCs w:val="16"/>
    </w:rPr>
  </w:style>
  <w:style w:type="paragraph" w:styleId="ac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3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3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d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4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4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e">
    <w:name w:val="macro"/>
    <w:link w:val="Char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Char4">
    <w:name w:val="Κείμενο μακροεντολής Char"/>
    <w:basedOn w:val="a2"/>
    <w:link w:val="ae"/>
    <w:uiPriority w:val="99"/>
    <w:rsid w:val="0029639D"/>
    <w:rPr>
      <w:rFonts w:ascii="Courier" w:hAnsi="Courier"/>
      <w:sz w:val="20"/>
      <w:szCs w:val="20"/>
    </w:rPr>
  </w:style>
  <w:style w:type="paragraph" w:styleId="af">
    <w:name w:val="Quote"/>
    <w:basedOn w:val="a1"/>
    <w:next w:val="a1"/>
    <w:link w:val="Char5"/>
    <w:uiPriority w:val="29"/>
    <w:qFormat/>
    <w:rsid w:val="00FC693F"/>
    <w:rPr>
      <w:i/>
      <w:iCs/>
      <w:color w:val="000000" w:themeColor="text1"/>
    </w:rPr>
  </w:style>
  <w:style w:type="character" w:customStyle="1" w:styleId="Char5">
    <w:name w:val="Απόσπασμα Char"/>
    <w:basedOn w:val="a2"/>
    <w:link w:val="af"/>
    <w:uiPriority w:val="29"/>
    <w:rsid w:val="00FC693F"/>
    <w:rPr>
      <w:i/>
      <w:iCs/>
      <w:color w:val="000000" w:themeColor="text1"/>
    </w:rPr>
  </w:style>
  <w:style w:type="character" w:customStyle="1" w:styleId="4Char">
    <w:name w:val="Επικεφαλίδα 4 Char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Επικεφαλίδα 5 Char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Επικεφαλίδα 6 Char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Επικεφαλίδα 7 Char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Επικεφαλίδα 8 Char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Επικεφαλίδα 9 Char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0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1">
    <w:name w:val="Strong"/>
    <w:basedOn w:val="a2"/>
    <w:uiPriority w:val="22"/>
    <w:qFormat/>
    <w:rsid w:val="00FC693F"/>
    <w:rPr>
      <w:b/>
      <w:bCs/>
    </w:rPr>
  </w:style>
  <w:style w:type="character" w:styleId="af2">
    <w:name w:val="Emphasis"/>
    <w:basedOn w:val="a2"/>
    <w:uiPriority w:val="20"/>
    <w:qFormat/>
    <w:rsid w:val="00FC693F"/>
    <w:rPr>
      <w:i/>
      <w:iCs/>
    </w:rPr>
  </w:style>
  <w:style w:type="paragraph" w:styleId="af3">
    <w:name w:val="Intense Quote"/>
    <w:basedOn w:val="a1"/>
    <w:next w:val="a1"/>
    <w:link w:val="Char6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6">
    <w:name w:val="Έντονο απόσπ. Char"/>
    <w:basedOn w:val="a2"/>
    <w:link w:val="af3"/>
    <w:uiPriority w:val="30"/>
    <w:rsid w:val="00FC693F"/>
    <w:rPr>
      <w:b/>
      <w:bCs/>
      <w:i/>
      <w:iCs/>
      <w:color w:val="4F81BD" w:themeColor="accent1"/>
    </w:rPr>
  </w:style>
  <w:style w:type="character" w:styleId="af4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5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6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7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8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9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a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b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c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d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0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5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1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6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2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7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5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e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0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1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-">
    <w:name w:val="Hyperlink"/>
    <w:basedOn w:val="a2"/>
    <w:uiPriority w:val="99"/>
    <w:unhideWhenUsed/>
    <w:rsid w:val="00B40BBB"/>
    <w:rPr>
      <w:color w:val="0000FF" w:themeColor="hyperlink"/>
      <w:u w:val="single"/>
    </w:rPr>
  </w:style>
  <w:style w:type="character" w:styleId="aff2">
    <w:name w:val="Unresolved Mention"/>
    <w:basedOn w:val="a2"/>
    <w:uiPriority w:val="99"/>
    <w:semiHidden/>
    <w:unhideWhenUsed/>
    <w:rsid w:val="00B40BBB"/>
    <w:rPr>
      <w:color w:val="605E5C"/>
      <w:shd w:val="clear" w:color="auto" w:fill="E1DFDD"/>
    </w:rPr>
  </w:style>
  <w:style w:type="character" w:styleId="-0">
    <w:name w:val="FollowedHyperlink"/>
    <w:basedOn w:val="a2"/>
    <w:uiPriority w:val="99"/>
    <w:semiHidden/>
    <w:unhideWhenUsed/>
    <w:rsid w:val="00B40BB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image" Target="media/image2.emf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hyperlink" Target="https://unsplash.com/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s://pixabay.com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16</Pages>
  <Words>1969</Words>
  <Characters>10638</Characters>
  <Application>Microsoft Office Word</Application>
  <DocSecurity>0</DocSecurity>
  <Lines>88</Lines>
  <Paragraphs>25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12582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Georgios Papadopoulos</cp:lastModifiedBy>
  <cp:revision>9</cp:revision>
  <dcterms:created xsi:type="dcterms:W3CDTF">2013-12-23T23:15:00Z</dcterms:created>
  <dcterms:modified xsi:type="dcterms:W3CDTF">2026-01-26T22:27:00Z</dcterms:modified>
  <cp:category/>
</cp:coreProperties>
</file>